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9"/>
        <w:gridCol w:w="170"/>
        <w:gridCol w:w="7797"/>
      </w:tblGrid>
      <w:tr w:rsidR="004370A2" w:rsidRPr="00D60841" w14:paraId="6BD44E56" w14:textId="77777777" w:rsidTr="004370A2">
        <w:trPr>
          <w:trHeight w:val="289"/>
        </w:trPr>
        <w:tc>
          <w:tcPr>
            <w:tcW w:w="1389" w:type="dxa"/>
            <w:shd w:val="clear" w:color="auto" w:fill="auto"/>
          </w:tcPr>
          <w:p w14:paraId="19D54856" w14:textId="77777777" w:rsidR="004370A2" w:rsidRPr="00D60841" w:rsidRDefault="004370A2" w:rsidP="00382242">
            <w:pPr>
              <w:pStyle w:val="DocumentgegevenskopjeOpenbaarMinisterie"/>
              <w:rPr>
                <w:rFonts w:eastAsia="Calibri"/>
              </w:rPr>
            </w:pPr>
            <w:r>
              <w:rPr>
                <w:rFonts w:eastAsia="Calibri"/>
              </w:rPr>
              <w:t>Overleg</w:t>
            </w:r>
          </w:p>
        </w:tc>
        <w:tc>
          <w:tcPr>
            <w:tcW w:w="170" w:type="dxa"/>
          </w:tcPr>
          <w:p w14:paraId="2644D13A" w14:textId="77777777" w:rsidR="004370A2" w:rsidRPr="00D60841" w:rsidRDefault="004370A2" w:rsidP="00382242">
            <w:pPr>
              <w:pStyle w:val="DocumentgegevensOpenbaarMinisterie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797" w:type="dxa"/>
            <w:shd w:val="clear" w:color="auto" w:fill="auto"/>
          </w:tcPr>
          <w:p w14:paraId="391B6A93" w14:textId="5648ECEE" w:rsidR="004370A2" w:rsidRPr="00D60841" w:rsidRDefault="00296462" w:rsidP="009D0138">
            <w:pPr>
              <w:pStyle w:val="DocumentgegevensdatumOpenbaarMinisterie"/>
              <w:rPr>
                <w:rFonts w:eastAsia="Calibri"/>
              </w:rPr>
            </w:pPr>
            <w:r>
              <w:rPr>
                <w:rFonts w:eastAsia="Calibri"/>
              </w:rPr>
              <w:t>EG0</w:t>
            </w:r>
            <w:r w:rsidR="00A11A93">
              <w:rPr>
                <w:rFonts w:eastAsia="Calibri"/>
              </w:rPr>
              <w:t>41</w:t>
            </w:r>
            <w:r>
              <w:rPr>
                <w:rFonts w:eastAsia="Calibri"/>
              </w:rPr>
              <w:t xml:space="preserve"> – Contract</w:t>
            </w:r>
            <w:r w:rsidR="004370A2">
              <w:rPr>
                <w:rFonts w:eastAsia="Calibri"/>
              </w:rPr>
              <w:t>overleg &lt;Opdrachtnemer&gt;</w:t>
            </w:r>
          </w:p>
        </w:tc>
      </w:tr>
      <w:tr w:rsidR="004370A2" w:rsidRPr="00D60841" w14:paraId="2862F842" w14:textId="77777777" w:rsidTr="004370A2">
        <w:trPr>
          <w:trHeight w:val="289"/>
        </w:trPr>
        <w:tc>
          <w:tcPr>
            <w:tcW w:w="1389" w:type="dxa"/>
            <w:shd w:val="clear" w:color="auto" w:fill="auto"/>
          </w:tcPr>
          <w:p w14:paraId="4ACE1747" w14:textId="77777777" w:rsidR="004370A2" w:rsidRPr="00D60841" w:rsidRDefault="004370A2" w:rsidP="00382242">
            <w:pPr>
              <w:pStyle w:val="DocumentgegevenskopjeOpenbaarMinisterie"/>
              <w:rPr>
                <w:rFonts w:eastAsia="Calibri"/>
              </w:rPr>
            </w:pPr>
            <w:r w:rsidRPr="00D60841">
              <w:rPr>
                <w:rFonts w:eastAsia="Calibri"/>
              </w:rPr>
              <w:t>Datum</w:t>
            </w:r>
          </w:p>
        </w:tc>
        <w:tc>
          <w:tcPr>
            <w:tcW w:w="170" w:type="dxa"/>
          </w:tcPr>
          <w:p w14:paraId="5F5FD722" w14:textId="77777777" w:rsidR="004370A2" w:rsidRPr="00D60841" w:rsidRDefault="004370A2" w:rsidP="00382242">
            <w:pPr>
              <w:pStyle w:val="DocumentgegevensOpenbaarMinisterie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797" w:type="dxa"/>
            <w:shd w:val="clear" w:color="auto" w:fill="auto"/>
          </w:tcPr>
          <w:p w14:paraId="7ACD131B" w14:textId="77777777" w:rsidR="004370A2" w:rsidRDefault="004370A2" w:rsidP="00382242">
            <w:pPr>
              <w:pStyle w:val="DocumentgegevensdatumOpenbaarMinisterie"/>
              <w:rPr>
                <w:rFonts w:eastAsia="Calibri"/>
              </w:rPr>
            </w:pPr>
            <w:r>
              <w:rPr>
                <w:rFonts w:eastAsia="Calibri"/>
              </w:rPr>
              <w:fldChar w:fldCharType="begin"/>
            </w:r>
            <w:r>
              <w:rPr>
                <w:rFonts w:eastAsia="Calibri"/>
              </w:rPr>
              <w:instrText xml:space="preserve"> MacroButton EditClear </w:instrText>
            </w:r>
            <w:r>
              <w:rPr>
                <w:rStyle w:val="zsysVeldMarkering"/>
                <w:rFonts w:eastAsia="Calibri"/>
              </w:rPr>
              <w:instrText>Typ d</w:instrText>
            </w:r>
            <w:r w:rsidRPr="007A52A6">
              <w:rPr>
                <w:rStyle w:val="zsysVeldMarkering"/>
                <w:rFonts w:eastAsia="Calibri"/>
              </w:rPr>
              <w:instrText>atum</w:instrText>
            </w:r>
            <w:r>
              <w:rPr>
                <w:rFonts w:eastAsia="Calibri"/>
              </w:rPr>
              <w:fldChar w:fldCharType="end"/>
            </w:r>
          </w:p>
        </w:tc>
      </w:tr>
      <w:tr w:rsidR="004370A2" w:rsidRPr="00D60841" w14:paraId="660A1D2D" w14:textId="77777777" w:rsidTr="004370A2">
        <w:trPr>
          <w:trHeight w:val="289"/>
        </w:trPr>
        <w:tc>
          <w:tcPr>
            <w:tcW w:w="1389" w:type="dxa"/>
            <w:shd w:val="clear" w:color="auto" w:fill="auto"/>
          </w:tcPr>
          <w:p w14:paraId="77DAC2C8" w14:textId="77777777" w:rsidR="004370A2" w:rsidRPr="00D60841" w:rsidRDefault="004370A2" w:rsidP="00382242">
            <w:pPr>
              <w:pStyle w:val="DocumentgegevenskopjeOpenbaarMinisterie"/>
              <w:rPr>
                <w:rFonts w:eastAsia="Calibri"/>
              </w:rPr>
            </w:pPr>
            <w:r>
              <w:rPr>
                <w:rFonts w:eastAsia="Calibri"/>
              </w:rPr>
              <w:t>Onderdeel</w:t>
            </w:r>
          </w:p>
        </w:tc>
        <w:tc>
          <w:tcPr>
            <w:tcW w:w="170" w:type="dxa"/>
          </w:tcPr>
          <w:p w14:paraId="1E6F6573" w14:textId="77777777" w:rsidR="004370A2" w:rsidRPr="00D60841" w:rsidRDefault="004370A2" w:rsidP="00382242">
            <w:pPr>
              <w:pStyle w:val="DocumentgegevensOpenbaarMinisterie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797" w:type="dxa"/>
            <w:shd w:val="clear" w:color="auto" w:fill="auto"/>
          </w:tcPr>
          <w:p w14:paraId="3293AABF" w14:textId="77777777" w:rsidR="004370A2" w:rsidRDefault="004370A2" w:rsidP="00382242">
            <w:pPr>
              <w:pStyle w:val="DocumentgegevensOpenbaarMinisterie"/>
              <w:rPr>
                <w:rFonts w:eastAsia="Calibri"/>
              </w:rPr>
            </w:pPr>
            <w:r>
              <w:rPr>
                <w:rFonts w:eastAsia="Calibri"/>
              </w:rPr>
              <w:fldChar w:fldCharType="begin"/>
            </w:r>
            <w:r>
              <w:rPr>
                <w:rFonts w:eastAsia="Calibri"/>
              </w:rPr>
              <w:instrText xml:space="preserve"> MacroButton EditClear </w:instrText>
            </w:r>
            <w:r>
              <w:rPr>
                <w:rStyle w:val="zsysVeldMarkering"/>
                <w:rFonts w:eastAsia="Calibri"/>
              </w:rPr>
              <w:instrText>Typ hier onderdeel</w:instrText>
            </w:r>
            <w:r>
              <w:rPr>
                <w:rFonts w:eastAsia="Calibri"/>
              </w:rPr>
              <w:fldChar w:fldCharType="end"/>
            </w:r>
          </w:p>
        </w:tc>
      </w:tr>
      <w:tr w:rsidR="004370A2" w:rsidRPr="00D60841" w14:paraId="1ED1A416" w14:textId="77777777" w:rsidTr="004370A2">
        <w:trPr>
          <w:trHeight w:val="289"/>
        </w:trPr>
        <w:tc>
          <w:tcPr>
            <w:tcW w:w="1389" w:type="dxa"/>
            <w:shd w:val="clear" w:color="auto" w:fill="auto"/>
          </w:tcPr>
          <w:p w14:paraId="2D0E459A" w14:textId="77777777" w:rsidR="004370A2" w:rsidRPr="00D60841" w:rsidRDefault="004370A2" w:rsidP="00382242">
            <w:pPr>
              <w:pStyle w:val="DocumentgegevenskopjeOpenbaarMinisterie"/>
              <w:rPr>
                <w:rFonts w:eastAsia="Calibri"/>
              </w:rPr>
            </w:pPr>
            <w:r w:rsidRPr="00D60841">
              <w:rPr>
                <w:rFonts w:eastAsia="Calibri"/>
              </w:rPr>
              <w:t>Locatie</w:t>
            </w:r>
          </w:p>
        </w:tc>
        <w:tc>
          <w:tcPr>
            <w:tcW w:w="170" w:type="dxa"/>
          </w:tcPr>
          <w:p w14:paraId="17910142" w14:textId="77777777" w:rsidR="004370A2" w:rsidRPr="00D60841" w:rsidRDefault="004370A2" w:rsidP="00382242">
            <w:pPr>
              <w:pStyle w:val="DocumentgegevensOpenbaarMinisterie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797" w:type="dxa"/>
            <w:shd w:val="clear" w:color="auto" w:fill="auto"/>
          </w:tcPr>
          <w:p w14:paraId="30EA126D" w14:textId="77777777" w:rsidR="004370A2" w:rsidRPr="00D60841" w:rsidRDefault="004370A2" w:rsidP="00382242">
            <w:pPr>
              <w:pStyle w:val="DocumentgegevensOpenbaarMinisterie"/>
              <w:rPr>
                <w:rFonts w:eastAsia="Calibri"/>
                <w:lang w:eastAsia="en-US"/>
              </w:rPr>
            </w:pPr>
            <w:r w:rsidRPr="00D60841">
              <w:rPr>
                <w:rFonts w:eastAsia="Calibri"/>
                <w:lang w:eastAsia="en-US"/>
              </w:rPr>
              <w:fldChar w:fldCharType="begin"/>
            </w:r>
            <w:r w:rsidRPr="00D60841">
              <w:rPr>
                <w:rFonts w:eastAsia="Calibri"/>
                <w:lang w:eastAsia="en-US"/>
              </w:rPr>
              <w:instrText xml:space="preserve"> MacroButton EditClear </w:instrText>
            </w:r>
            <w:r>
              <w:rPr>
                <w:rStyle w:val="zsysVeldMarkering"/>
                <w:rFonts w:eastAsia="Calibri"/>
              </w:rPr>
              <w:instrText>Typ l</w:instrText>
            </w:r>
            <w:r w:rsidRPr="00610D40">
              <w:rPr>
                <w:rStyle w:val="zsysVeldMarkering"/>
                <w:rFonts w:eastAsia="Calibri"/>
              </w:rPr>
              <w:instrText>ocatie</w:instrText>
            </w:r>
            <w:r w:rsidRPr="00D60841">
              <w:rPr>
                <w:rFonts w:eastAsia="Calibri"/>
                <w:lang w:eastAsia="en-US"/>
              </w:rPr>
              <w:fldChar w:fldCharType="end"/>
            </w:r>
          </w:p>
        </w:tc>
      </w:tr>
      <w:tr w:rsidR="004370A2" w:rsidRPr="00D60841" w14:paraId="3018FEF9" w14:textId="77777777" w:rsidTr="004370A2">
        <w:trPr>
          <w:trHeight w:val="289"/>
        </w:trPr>
        <w:tc>
          <w:tcPr>
            <w:tcW w:w="1389" w:type="dxa"/>
            <w:shd w:val="clear" w:color="auto" w:fill="auto"/>
          </w:tcPr>
          <w:p w14:paraId="6B909437" w14:textId="77777777" w:rsidR="004370A2" w:rsidRPr="00D60841" w:rsidRDefault="004370A2" w:rsidP="00382242">
            <w:pPr>
              <w:pStyle w:val="DocumentgegevenskopjeOpenbaarMinisterie"/>
              <w:rPr>
                <w:rFonts w:eastAsia="Calibri"/>
              </w:rPr>
            </w:pPr>
            <w:r w:rsidRPr="00D60841">
              <w:rPr>
                <w:rFonts w:eastAsia="Calibri"/>
              </w:rPr>
              <w:t>Aanwezig</w:t>
            </w:r>
          </w:p>
        </w:tc>
        <w:tc>
          <w:tcPr>
            <w:tcW w:w="170" w:type="dxa"/>
          </w:tcPr>
          <w:p w14:paraId="2492F2F9" w14:textId="77777777" w:rsidR="004370A2" w:rsidRPr="00D60841" w:rsidRDefault="004370A2" w:rsidP="00382242">
            <w:pPr>
              <w:pStyle w:val="DocumentgegevensOpenbaarMinisterie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797" w:type="dxa"/>
            <w:shd w:val="clear" w:color="auto" w:fill="auto"/>
          </w:tcPr>
          <w:p w14:paraId="34801100" w14:textId="77777777" w:rsidR="004370A2" w:rsidRPr="00D60841" w:rsidRDefault="004370A2" w:rsidP="00382242">
            <w:pPr>
              <w:pStyle w:val="DocumentgegevensOpenbaarMinisterie"/>
              <w:rPr>
                <w:rFonts w:eastAsia="Calibri"/>
                <w:lang w:eastAsia="en-US"/>
              </w:rPr>
            </w:pPr>
            <w:r w:rsidRPr="00D60841">
              <w:rPr>
                <w:rFonts w:eastAsia="Calibri"/>
                <w:lang w:eastAsia="en-US"/>
              </w:rPr>
              <w:fldChar w:fldCharType="begin"/>
            </w:r>
            <w:r w:rsidRPr="00D60841">
              <w:rPr>
                <w:rFonts w:eastAsia="Calibri"/>
                <w:lang w:eastAsia="en-US"/>
              </w:rPr>
              <w:instrText xml:space="preserve"> MacroButton EditClear </w:instrText>
            </w:r>
            <w:r>
              <w:rPr>
                <w:rStyle w:val="zsysVeldMarkering"/>
                <w:rFonts w:eastAsia="Calibri"/>
              </w:rPr>
              <w:instrText>Typ a</w:instrText>
            </w:r>
            <w:r w:rsidRPr="00610D40">
              <w:rPr>
                <w:rStyle w:val="zsysVeldMarkering"/>
                <w:rFonts w:eastAsia="Calibri"/>
              </w:rPr>
              <w:instrText>anwezigen</w:instrText>
            </w:r>
            <w:r w:rsidRPr="00D60841">
              <w:rPr>
                <w:rFonts w:eastAsia="Calibri"/>
                <w:lang w:eastAsia="en-US"/>
              </w:rPr>
              <w:fldChar w:fldCharType="end"/>
            </w:r>
          </w:p>
        </w:tc>
      </w:tr>
      <w:tr w:rsidR="004370A2" w:rsidRPr="00D60841" w14:paraId="2CEB0F7B" w14:textId="77777777" w:rsidTr="004370A2">
        <w:trPr>
          <w:trHeight w:val="289"/>
        </w:trPr>
        <w:tc>
          <w:tcPr>
            <w:tcW w:w="1389" w:type="dxa"/>
            <w:shd w:val="clear" w:color="auto" w:fill="auto"/>
          </w:tcPr>
          <w:p w14:paraId="49FA655B" w14:textId="77777777" w:rsidR="004370A2" w:rsidRPr="00D60841" w:rsidRDefault="004370A2" w:rsidP="00382242">
            <w:pPr>
              <w:pStyle w:val="DocumentgegevenskopjeOpenbaarMinisterie"/>
              <w:rPr>
                <w:rFonts w:eastAsia="Calibri"/>
              </w:rPr>
            </w:pPr>
            <w:r w:rsidRPr="00D60841">
              <w:rPr>
                <w:rFonts w:eastAsia="Calibri"/>
              </w:rPr>
              <w:t>Afwezig</w:t>
            </w:r>
          </w:p>
        </w:tc>
        <w:tc>
          <w:tcPr>
            <w:tcW w:w="170" w:type="dxa"/>
          </w:tcPr>
          <w:p w14:paraId="260F382A" w14:textId="77777777" w:rsidR="004370A2" w:rsidRPr="00D60841" w:rsidRDefault="004370A2" w:rsidP="00382242">
            <w:pPr>
              <w:pStyle w:val="DocumentgegevensOpenbaarMinisterie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797" w:type="dxa"/>
            <w:shd w:val="clear" w:color="auto" w:fill="auto"/>
          </w:tcPr>
          <w:p w14:paraId="30EA7083" w14:textId="77777777" w:rsidR="004370A2" w:rsidRPr="00D60841" w:rsidRDefault="004370A2" w:rsidP="00382242">
            <w:pPr>
              <w:pStyle w:val="DocumentgegevensOpenbaarMinisterie"/>
              <w:rPr>
                <w:rFonts w:eastAsia="Calibri"/>
                <w:lang w:eastAsia="en-US"/>
              </w:rPr>
            </w:pPr>
            <w:r w:rsidRPr="00D60841">
              <w:rPr>
                <w:rFonts w:eastAsia="Calibri"/>
                <w:lang w:eastAsia="en-US"/>
              </w:rPr>
              <w:fldChar w:fldCharType="begin"/>
            </w:r>
            <w:r w:rsidRPr="00D60841">
              <w:rPr>
                <w:rFonts w:eastAsia="Calibri"/>
                <w:lang w:eastAsia="en-US"/>
              </w:rPr>
              <w:instrText xml:space="preserve"> MacroButton EditClear </w:instrText>
            </w:r>
            <w:r>
              <w:rPr>
                <w:rStyle w:val="zsysVeldMarkering"/>
                <w:rFonts w:eastAsia="Calibri"/>
              </w:rPr>
              <w:instrText>Typ a</w:instrText>
            </w:r>
            <w:r w:rsidRPr="0064349B">
              <w:rPr>
                <w:rStyle w:val="zsysVeldMarkering"/>
                <w:rFonts w:eastAsia="Calibri"/>
              </w:rPr>
              <w:instrText>fwezigen</w:instrText>
            </w:r>
            <w:r w:rsidRPr="00D60841">
              <w:rPr>
                <w:rFonts w:eastAsia="Calibri"/>
                <w:lang w:eastAsia="en-US"/>
              </w:rPr>
              <w:fldChar w:fldCharType="end"/>
            </w:r>
          </w:p>
        </w:tc>
      </w:tr>
      <w:tr w:rsidR="004370A2" w:rsidRPr="00D60841" w14:paraId="373238DE" w14:textId="77777777" w:rsidTr="004370A2">
        <w:trPr>
          <w:trHeight w:val="289"/>
        </w:trPr>
        <w:tc>
          <w:tcPr>
            <w:tcW w:w="1389" w:type="dxa"/>
            <w:shd w:val="clear" w:color="auto" w:fill="auto"/>
          </w:tcPr>
          <w:p w14:paraId="50BDBCDF" w14:textId="77777777" w:rsidR="004370A2" w:rsidRPr="00D60841" w:rsidRDefault="004370A2" w:rsidP="00382242">
            <w:pPr>
              <w:pStyle w:val="DocumentgegevenskopjeOpenbaarMinisterie"/>
              <w:rPr>
                <w:rFonts w:eastAsia="Calibri"/>
              </w:rPr>
            </w:pPr>
            <w:r w:rsidRPr="00D60841">
              <w:rPr>
                <w:rFonts w:eastAsia="Calibri"/>
              </w:rPr>
              <w:t>Kopie</w:t>
            </w:r>
          </w:p>
        </w:tc>
        <w:tc>
          <w:tcPr>
            <w:tcW w:w="170" w:type="dxa"/>
          </w:tcPr>
          <w:p w14:paraId="1A039307" w14:textId="77777777" w:rsidR="004370A2" w:rsidRPr="00D60841" w:rsidRDefault="004370A2" w:rsidP="00382242">
            <w:pPr>
              <w:pStyle w:val="DocumentgegevensOpenbaarMinisterie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797" w:type="dxa"/>
            <w:shd w:val="clear" w:color="auto" w:fill="auto"/>
          </w:tcPr>
          <w:p w14:paraId="162C291F" w14:textId="77777777" w:rsidR="004370A2" w:rsidRPr="00D60841" w:rsidRDefault="004370A2" w:rsidP="00382242">
            <w:pPr>
              <w:pStyle w:val="DocumentgegevensOpenbaarMinisterie"/>
              <w:rPr>
                <w:rFonts w:eastAsia="Calibri"/>
                <w:lang w:eastAsia="en-US"/>
              </w:rPr>
            </w:pPr>
            <w:r w:rsidRPr="00D60841">
              <w:rPr>
                <w:rFonts w:eastAsia="Calibri"/>
                <w:lang w:eastAsia="en-US"/>
              </w:rPr>
              <w:fldChar w:fldCharType="begin"/>
            </w:r>
            <w:r w:rsidRPr="00D60841">
              <w:rPr>
                <w:rFonts w:eastAsia="Calibri"/>
                <w:lang w:eastAsia="en-US"/>
              </w:rPr>
              <w:instrText xml:space="preserve"> MacroButton EditClear </w:instrText>
            </w:r>
            <w:r>
              <w:rPr>
                <w:rStyle w:val="zsysVeldMarkering"/>
                <w:rFonts w:eastAsia="Calibri"/>
              </w:rPr>
              <w:instrText>Typ n</w:instrText>
            </w:r>
            <w:r w:rsidRPr="00300B7E">
              <w:rPr>
                <w:rStyle w:val="zsysVeldMarkering"/>
                <w:rFonts w:eastAsia="Calibri"/>
              </w:rPr>
              <w:instrText>aam/namen</w:instrText>
            </w:r>
            <w:r w:rsidRPr="00D60841">
              <w:rPr>
                <w:rFonts w:eastAsia="Calibri"/>
                <w:lang w:eastAsia="en-US"/>
              </w:rPr>
              <w:fldChar w:fldCharType="end"/>
            </w:r>
          </w:p>
        </w:tc>
      </w:tr>
      <w:tr w:rsidR="004370A2" w:rsidRPr="00D60841" w14:paraId="06791205" w14:textId="77777777" w:rsidTr="004370A2">
        <w:trPr>
          <w:trHeight w:val="289"/>
        </w:trPr>
        <w:tc>
          <w:tcPr>
            <w:tcW w:w="1389" w:type="dxa"/>
            <w:shd w:val="clear" w:color="auto" w:fill="auto"/>
          </w:tcPr>
          <w:p w14:paraId="1CBC75BE" w14:textId="77777777" w:rsidR="004370A2" w:rsidRPr="00D60841" w:rsidRDefault="004370A2" w:rsidP="00382242">
            <w:pPr>
              <w:pStyle w:val="DocumentgegevenskopjeOpenbaarMinisterie"/>
              <w:rPr>
                <w:rFonts w:eastAsia="Calibri"/>
              </w:rPr>
            </w:pPr>
            <w:r w:rsidRPr="00D60841">
              <w:rPr>
                <w:rFonts w:eastAsia="Calibri"/>
              </w:rPr>
              <w:t>Opgemaakt door</w:t>
            </w:r>
          </w:p>
        </w:tc>
        <w:tc>
          <w:tcPr>
            <w:tcW w:w="170" w:type="dxa"/>
          </w:tcPr>
          <w:p w14:paraId="04FDAC61" w14:textId="77777777" w:rsidR="004370A2" w:rsidRPr="00D60841" w:rsidRDefault="004370A2" w:rsidP="00382242">
            <w:pPr>
              <w:pStyle w:val="DocumentgegevensOpenbaarMinisterie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797" w:type="dxa"/>
            <w:shd w:val="clear" w:color="auto" w:fill="auto"/>
          </w:tcPr>
          <w:p w14:paraId="12CABB1D" w14:textId="77777777" w:rsidR="004370A2" w:rsidRPr="00D60841" w:rsidRDefault="004370A2" w:rsidP="00382242">
            <w:pPr>
              <w:pStyle w:val="DocumentgegevensOpenbaarMinisterie"/>
              <w:rPr>
                <w:rFonts w:eastAsia="Calibri"/>
              </w:rPr>
            </w:pPr>
            <w:r w:rsidRPr="00D60841">
              <w:rPr>
                <w:rFonts w:eastAsia="Calibri"/>
              </w:rPr>
              <w:fldChar w:fldCharType="begin"/>
            </w:r>
            <w:r w:rsidRPr="00D60841">
              <w:rPr>
                <w:rFonts w:eastAsia="Calibri"/>
              </w:rPr>
              <w:instrText xml:space="preserve"> MacroButton EditClear </w:instrText>
            </w:r>
            <w:r>
              <w:rPr>
                <w:rStyle w:val="zsysVeldMarkering"/>
                <w:rFonts w:eastAsia="Calibri"/>
              </w:rPr>
              <w:instrText>Typ n</w:instrText>
            </w:r>
            <w:r w:rsidRPr="0064349B">
              <w:rPr>
                <w:rStyle w:val="zsysVeldMarkering"/>
                <w:rFonts w:eastAsia="Calibri"/>
              </w:rPr>
              <w:instrText>otulist</w:instrText>
            </w:r>
            <w:r w:rsidRPr="00D60841">
              <w:rPr>
                <w:rFonts w:eastAsia="Calibri"/>
              </w:rPr>
              <w:fldChar w:fldCharType="end"/>
            </w:r>
          </w:p>
        </w:tc>
      </w:tr>
      <w:tr w:rsidR="004370A2" w:rsidRPr="00D60841" w14:paraId="32D9B76E" w14:textId="77777777" w:rsidTr="004370A2">
        <w:trPr>
          <w:trHeight w:val="289"/>
        </w:trPr>
        <w:tc>
          <w:tcPr>
            <w:tcW w:w="1389" w:type="dxa"/>
            <w:shd w:val="clear" w:color="auto" w:fill="auto"/>
          </w:tcPr>
          <w:p w14:paraId="6DB4EC0E" w14:textId="77777777" w:rsidR="004370A2" w:rsidRPr="00D60841" w:rsidRDefault="004370A2" w:rsidP="00382242">
            <w:pPr>
              <w:pStyle w:val="DocumentgegevenskopjeOpenbaarMinisterie"/>
              <w:rPr>
                <w:rFonts w:eastAsia="Calibri"/>
              </w:rPr>
            </w:pPr>
            <w:r w:rsidRPr="00D60841">
              <w:rPr>
                <w:rFonts w:eastAsia="Calibri"/>
              </w:rPr>
              <w:t>Bijlage(n)</w:t>
            </w:r>
          </w:p>
        </w:tc>
        <w:tc>
          <w:tcPr>
            <w:tcW w:w="170" w:type="dxa"/>
          </w:tcPr>
          <w:p w14:paraId="50D0D5AA" w14:textId="77777777" w:rsidR="004370A2" w:rsidRPr="00D60841" w:rsidRDefault="004370A2" w:rsidP="00382242">
            <w:pPr>
              <w:pStyle w:val="DocumentgegevensOpenbaarMinisterie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797" w:type="dxa"/>
            <w:shd w:val="clear" w:color="auto" w:fill="auto"/>
          </w:tcPr>
          <w:p w14:paraId="76A1A8E8" w14:textId="77777777" w:rsidR="004370A2" w:rsidRPr="00D60841" w:rsidRDefault="004370A2" w:rsidP="00382242">
            <w:pPr>
              <w:pStyle w:val="DocumentgegevensOpenbaarMinisterie"/>
              <w:rPr>
                <w:rFonts w:eastAsia="Calibri"/>
              </w:rPr>
            </w:pPr>
            <w:r w:rsidRPr="00D60841">
              <w:rPr>
                <w:rFonts w:eastAsia="Calibri"/>
              </w:rPr>
              <w:fldChar w:fldCharType="begin"/>
            </w:r>
            <w:r w:rsidRPr="00D60841">
              <w:rPr>
                <w:rFonts w:eastAsia="Calibri"/>
              </w:rPr>
              <w:instrText xml:space="preserve"> MacroButton EditClear </w:instrText>
            </w:r>
            <w:r>
              <w:rPr>
                <w:rStyle w:val="zsysVeldMarkering"/>
                <w:rFonts w:eastAsia="Calibri"/>
              </w:rPr>
              <w:instrText>Typ b</w:instrText>
            </w:r>
            <w:r w:rsidRPr="0064349B">
              <w:rPr>
                <w:rStyle w:val="zsysVeldMarkering"/>
                <w:rFonts w:eastAsia="Calibri"/>
              </w:rPr>
              <w:instrText>ijlage(n)</w:instrText>
            </w:r>
            <w:r w:rsidRPr="00D60841">
              <w:rPr>
                <w:rFonts w:eastAsia="Calibri"/>
              </w:rPr>
              <w:fldChar w:fldCharType="end"/>
            </w:r>
          </w:p>
        </w:tc>
      </w:tr>
    </w:tbl>
    <w:p w14:paraId="655EC735" w14:textId="77777777" w:rsidR="004370A2" w:rsidRDefault="004370A2" w:rsidP="004370A2">
      <w:pPr>
        <w:pStyle w:val="BasistekstOpenbaarMinisterie"/>
      </w:pPr>
    </w:p>
    <w:sdt>
      <w:sdtPr>
        <w:rPr>
          <w:rFonts w:eastAsia="Times New Roman" w:cs="Maiandra GD"/>
          <w:sz w:val="18"/>
          <w:szCs w:val="18"/>
        </w:rPr>
        <w:id w:val="-101276024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00D2AB4" w14:textId="77777777" w:rsidR="00412D15" w:rsidRDefault="006642F1">
          <w:pPr>
            <w:pStyle w:val="Kopvaninhoudsopgave"/>
          </w:pPr>
          <w:r>
            <w:t>Agenda</w:t>
          </w:r>
        </w:p>
        <w:p w14:paraId="142BE4D4" w14:textId="77777777" w:rsidR="00412D15" w:rsidRDefault="00412D15">
          <w:pPr>
            <w:pStyle w:val="Inhopg1"/>
            <w:rPr>
              <w:rFonts w:asciiTheme="minorHAnsi" w:eastAsiaTheme="minorEastAsia" w:hAnsiTheme="minorHAnsi" w:cstheme="minorBidi"/>
              <w:b w:val="0"/>
              <w:color w:val="auto"/>
              <w:sz w:val="22"/>
              <w:szCs w:val="22"/>
            </w:rPr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TOC \o "1-3" \n \h \z \u </w:instrText>
          </w:r>
          <w:r>
            <w:rPr>
              <w:b w:val="0"/>
            </w:rPr>
            <w:fldChar w:fldCharType="separate"/>
          </w:r>
          <w:hyperlink w:anchor="_Toc125034518" w:history="1">
            <w:r w:rsidRPr="006613EB">
              <w:rPr>
                <w:rStyle w:val="Hyperlink"/>
              </w:rPr>
              <w:t>1</w:t>
            </w:r>
            <w:r>
              <w:rPr>
                <w:rFonts w:asciiTheme="minorHAnsi" w:eastAsiaTheme="minorEastAsia" w:hAnsiTheme="minorHAnsi" w:cstheme="minorBidi"/>
                <w:b w:val="0"/>
                <w:color w:val="auto"/>
                <w:sz w:val="22"/>
                <w:szCs w:val="22"/>
              </w:rPr>
              <w:tab/>
            </w:r>
            <w:r w:rsidRPr="006613EB">
              <w:rPr>
                <w:rStyle w:val="Hyperlink"/>
              </w:rPr>
              <w:t>Opening en vaststellen agenda</w:t>
            </w:r>
          </w:hyperlink>
        </w:p>
        <w:p w14:paraId="72F65DA6" w14:textId="77777777" w:rsidR="00412D15" w:rsidRDefault="00643F7D">
          <w:pPr>
            <w:pStyle w:val="Inhopg1"/>
            <w:rPr>
              <w:rFonts w:asciiTheme="minorHAnsi" w:eastAsiaTheme="minorEastAsia" w:hAnsiTheme="minorHAnsi" w:cstheme="minorBidi"/>
              <w:b w:val="0"/>
              <w:color w:val="auto"/>
              <w:sz w:val="22"/>
              <w:szCs w:val="22"/>
            </w:rPr>
          </w:pPr>
          <w:hyperlink w:anchor="_Toc125034519" w:history="1">
            <w:r w:rsidR="00412D15" w:rsidRPr="006613EB">
              <w:rPr>
                <w:rStyle w:val="Hyperlink"/>
              </w:rPr>
              <w:t>2</w:t>
            </w:r>
            <w:r w:rsidR="00412D15">
              <w:rPr>
                <w:rFonts w:asciiTheme="minorHAnsi" w:eastAsiaTheme="minorEastAsia" w:hAnsiTheme="minorHAnsi" w:cstheme="minorBidi"/>
                <w:b w:val="0"/>
                <w:color w:val="auto"/>
                <w:sz w:val="22"/>
                <w:szCs w:val="22"/>
              </w:rPr>
              <w:tab/>
            </w:r>
            <w:r w:rsidR="00412D15" w:rsidRPr="006613EB">
              <w:rPr>
                <w:rStyle w:val="Hyperlink"/>
              </w:rPr>
              <w:t>Mededelingen</w:t>
            </w:r>
          </w:hyperlink>
        </w:p>
        <w:p w14:paraId="70739F7C" w14:textId="77777777" w:rsidR="00412D15" w:rsidRDefault="00643F7D">
          <w:pPr>
            <w:pStyle w:val="Inhopg1"/>
            <w:rPr>
              <w:rFonts w:asciiTheme="minorHAnsi" w:eastAsiaTheme="minorEastAsia" w:hAnsiTheme="minorHAnsi" w:cstheme="minorBidi"/>
              <w:b w:val="0"/>
              <w:color w:val="auto"/>
              <w:sz w:val="22"/>
              <w:szCs w:val="22"/>
            </w:rPr>
          </w:pPr>
          <w:hyperlink w:anchor="_Toc125034520" w:history="1">
            <w:r w:rsidR="00412D15" w:rsidRPr="006613EB">
              <w:rPr>
                <w:rStyle w:val="Hyperlink"/>
              </w:rPr>
              <w:t>3</w:t>
            </w:r>
            <w:r w:rsidR="00412D15">
              <w:rPr>
                <w:rFonts w:asciiTheme="minorHAnsi" w:eastAsiaTheme="minorEastAsia" w:hAnsiTheme="minorHAnsi" w:cstheme="minorBidi"/>
                <w:b w:val="0"/>
                <w:color w:val="auto"/>
                <w:sz w:val="22"/>
                <w:szCs w:val="22"/>
              </w:rPr>
              <w:tab/>
            </w:r>
            <w:r w:rsidR="00412D15" w:rsidRPr="006613EB">
              <w:rPr>
                <w:rStyle w:val="Hyperlink"/>
              </w:rPr>
              <w:t>Verslag voorgaand overleg</w:t>
            </w:r>
          </w:hyperlink>
        </w:p>
        <w:p w14:paraId="1EBA3B54" w14:textId="77777777" w:rsidR="00412D15" w:rsidRDefault="00643F7D">
          <w:pPr>
            <w:pStyle w:val="Inhopg1"/>
            <w:rPr>
              <w:rFonts w:asciiTheme="minorHAnsi" w:eastAsiaTheme="minorEastAsia" w:hAnsiTheme="minorHAnsi" w:cstheme="minorBidi"/>
              <w:b w:val="0"/>
              <w:color w:val="auto"/>
              <w:sz w:val="22"/>
              <w:szCs w:val="22"/>
            </w:rPr>
          </w:pPr>
          <w:hyperlink w:anchor="_Toc125034521" w:history="1">
            <w:r w:rsidR="00412D15" w:rsidRPr="006613EB">
              <w:rPr>
                <w:rStyle w:val="Hyperlink"/>
              </w:rPr>
              <w:t>4</w:t>
            </w:r>
            <w:r w:rsidR="00412D15">
              <w:rPr>
                <w:rFonts w:asciiTheme="minorHAnsi" w:eastAsiaTheme="minorEastAsia" w:hAnsiTheme="minorHAnsi" w:cstheme="minorBidi"/>
                <w:b w:val="0"/>
                <w:color w:val="auto"/>
                <w:sz w:val="22"/>
                <w:szCs w:val="22"/>
              </w:rPr>
              <w:tab/>
            </w:r>
            <w:r w:rsidR="00412D15" w:rsidRPr="006613EB">
              <w:rPr>
                <w:rStyle w:val="Hyperlink"/>
              </w:rPr>
              <w:t>Actielijst</w:t>
            </w:r>
          </w:hyperlink>
        </w:p>
        <w:p w14:paraId="6982D2EA" w14:textId="77777777" w:rsidR="00412D15" w:rsidRDefault="00643F7D">
          <w:pPr>
            <w:pStyle w:val="Inhopg1"/>
            <w:rPr>
              <w:rFonts w:asciiTheme="minorHAnsi" w:eastAsiaTheme="minorEastAsia" w:hAnsiTheme="minorHAnsi" w:cstheme="minorBidi"/>
              <w:b w:val="0"/>
              <w:color w:val="auto"/>
              <w:sz w:val="22"/>
              <w:szCs w:val="22"/>
            </w:rPr>
          </w:pPr>
          <w:hyperlink w:anchor="_Toc125034522" w:history="1">
            <w:r w:rsidR="00412D15" w:rsidRPr="006613EB">
              <w:rPr>
                <w:rStyle w:val="Hyperlink"/>
              </w:rPr>
              <w:t>5</w:t>
            </w:r>
            <w:r w:rsidR="00412D15">
              <w:rPr>
                <w:rFonts w:asciiTheme="minorHAnsi" w:eastAsiaTheme="minorEastAsia" w:hAnsiTheme="minorHAnsi" w:cstheme="minorBidi"/>
                <w:b w:val="0"/>
                <w:color w:val="auto"/>
                <w:sz w:val="22"/>
                <w:szCs w:val="22"/>
              </w:rPr>
              <w:tab/>
            </w:r>
            <w:r w:rsidR="00412D15" w:rsidRPr="006613EB">
              <w:rPr>
                <w:rStyle w:val="Hyperlink"/>
              </w:rPr>
              <w:t>Bespreekpunten</w:t>
            </w:r>
          </w:hyperlink>
        </w:p>
        <w:p w14:paraId="5AE24D32" w14:textId="77777777" w:rsidR="00412D15" w:rsidRDefault="00643F7D">
          <w:pPr>
            <w:pStyle w:val="Inhopg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25034523" w:history="1">
            <w:r w:rsidR="00412D15" w:rsidRPr="006613EB">
              <w:rPr>
                <w:rStyle w:val="Hyperlink"/>
                <w:noProof/>
              </w:rPr>
              <w:t>5.1</w:t>
            </w:r>
            <w:r w:rsidR="00412D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412D15" w:rsidRPr="006613EB">
              <w:rPr>
                <w:rStyle w:val="Hyperlink"/>
                <w:noProof/>
              </w:rPr>
              <w:t>Onderwerp 1</w:t>
            </w:r>
          </w:hyperlink>
        </w:p>
        <w:p w14:paraId="36B87079" w14:textId="77777777" w:rsidR="00412D15" w:rsidRDefault="00643F7D">
          <w:pPr>
            <w:pStyle w:val="Inhopg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25034524" w:history="1">
            <w:r w:rsidR="00412D15" w:rsidRPr="006613EB">
              <w:rPr>
                <w:rStyle w:val="Hyperlink"/>
                <w:noProof/>
              </w:rPr>
              <w:t>5.2</w:t>
            </w:r>
            <w:r w:rsidR="00412D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412D15" w:rsidRPr="006613EB">
              <w:rPr>
                <w:rStyle w:val="Hyperlink"/>
                <w:noProof/>
              </w:rPr>
              <w:t>Onderwerp 2</w:t>
            </w:r>
          </w:hyperlink>
        </w:p>
        <w:p w14:paraId="5CBFAEB8" w14:textId="77777777" w:rsidR="00412D15" w:rsidRDefault="00643F7D">
          <w:pPr>
            <w:pStyle w:val="Inhopg1"/>
            <w:rPr>
              <w:rFonts w:asciiTheme="minorHAnsi" w:eastAsiaTheme="minorEastAsia" w:hAnsiTheme="minorHAnsi" w:cstheme="minorBidi"/>
              <w:b w:val="0"/>
              <w:color w:val="auto"/>
              <w:sz w:val="22"/>
              <w:szCs w:val="22"/>
            </w:rPr>
          </w:pPr>
          <w:hyperlink w:anchor="_Toc125034525" w:history="1">
            <w:r w:rsidR="00412D15" w:rsidRPr="006613EB">
              <w:rPr>
                <w:rStyle w:val="Hyperlink"/>
              </w:rPr>
              <w:t>6</w:t>
            </w:r>
            <w:r w:rsidR="00412D15">
              <w:rPr>
                <w:rFonts w:asciiTheme="minorHAnsi" w:eastAsiaTheme="minorEastAsia" w:hAnsiTheme="minorHAnsi" w:cstheme="minorBidi"/>
                <w:b w:val="0"/>
                <w:color w:val="auto"/>
                <w:sz w:val="22"/>
                <w:szCs w:val="22"/>
              </w:rPr>
              <w:tab/>
            </w:r>
            <w:r w:rsidR="00412D15" w:rsidRPr="006613EB">
              <w:rPr>
                <w:rStyle w:val="Hyperlink"/>
              </w:rPr>
              <w:t>Rondvraag</w:t>
            </w:r>
          </w:hyperlink>
        </w:p>
        <w:p w14:paraId="409E9DBD" w14:textId="77777777" w:rsidR="00412D15" w:rsidRDefault="00643F7D">
          <w:pPr>
            <w:pStyle w:val="Inhopg1"/>
            <w:rPr>
              <w:rFonts w:asciiTheme="minorHAnsi" w:eastAsiaTheme="minorEastAsia" w:hAnsiTheme="minorHAnsi" w:cstheme="minorBidi"/>
              <w:b w:val="0"/>
              <w:color w:val="auto"/>
              <w:sz w:val="22"/>
              <w:szCs w:val="22"/>
            </w:rPr>
          </w:pPr>
          <w:hyperlink w:anchor="_Toc125034526" w:history="1">
            <w:r w:rsidR="00412D15" w:rsidRPr="006613EB">
              <w:rPr>
                <w:rStyle w:val="Hyperlink"/>
              </w:rPr>
              <w:t>7</w:t>
            </w:r>
            <w:r w:rsidR="00412D15">
              <w:rPr>
                <w:rFonts w:asciiTheme="minorHAnsi" w:eastAsiaTheme="minorEastAsia" w:hAnsiTheme="minorHAnsi" w:cstheme="minorBidi"/>
                <w:b w:val="0"/>
                <w:color w:val="auto"/>
                <w:sz w:val="22"/>
                <w:szCs w:val="22"/>
              </w:rPr>
              <w:tab/>
            </w:r>
            <w:r w:rsidR="00412D15" w:rsidRPr="006613EB">
              <w:rPr>
                <w:rStyle w:val="Hyperlink"/>
              </w:rPr>
              <w:t>Sluiting</w:t>
            </w:r>
          </w:hyperlink>
        </w:p>
        <w:p w14:paraId="20162DC9" w14:textId="77777777" w:rsidR="00412D15" w:rsidRDefault="00412D15">
          <w:r>
            <w:rPr>
              <w:b/>
              <w:noProof/>
            </w:rPr>
            <w:fldChar w:fldCharType="end"/>
          </w:r>
        </w:p>
      </w:sdtContent>
    </w:sdt>
    <w:p w14:paraId="0DE72E7F" w14:textId="77777777" w:rsidR="00F37979" w:rsidRPr="00F37979" w:rsidRDefault="00F37979" w:rsidP="00F37979">
      <w:pPr>
        <w:pStyle w:val="Kop1"/>
      </w:pPr>
      <w:bookmarkStart w:id="0" w:name="_Toc125034518"/>
      <w:r>
        <w:t>Opening en vaststellen agenda</w:t>
      </w:r>
      <w:bookmarkEnd w:id="0"/>
    </w:p>
    <w:p w14:paraId="78EF73A2" w14:textId="77777777" w:rsidR="00532B31" w:rsidRDefault="00FE0BA9" w:rsidP="00532B31">
      <w:pPr>
        <w:pStyle w:val="BasistekstOpenbaarMinisterie"/>
      </w:pPr>
      <w:r>
        <w:fldChar w:fldCharType="begin"/>
      </w:r>
      <w:r>
        <w:instrText xml:space="preserve"> MacroButton EditClear </w:instrText>
      </w:r>
      <w:r w:rsidR="00A017A6">
        <w:rPr>
          <w:rStyle w:val="zsysVeldMarkering"/>
        </w:rPr>
        <w:instrText>Typ t</w:instrText>
      </w:r>
      <w:r w:rsidRPr="00FE0BA9">
        <w:rPr>
          <w:rStyle w:val="zsysVeldMarkering"/>
        </w:rPr>
        <w:instrText>ekst</w:instrText>
      </w:r>
      <w:r>
        <w:fldChar w:fldCharType="end"/>
      </w:r>
    </w:p>
    <w:p w14:paraId="15340238" w14:textId="77777777" w:rsidR="004370A2" w:rsidRDefault="004370A2" w:rsidP="00532B31">
      <w:pPr>
        <w:pStyle w:val="BasistekstOpenbaarMinisterie"/>
      </w:pPr>
    </w:p>
    <w:p w14:paraId="0745D545" w14:textId="77777777" w:rsidR="00F37979" w:rsidRDefault="00F37979" w:rsidP="00F37979">
      <w:pPr>
        <w:pStyle w:val="Kop1"/>
      </w:pPr>
      <w:bookmarkStart w:id="1" w:name="_Toc125034519"/>
      <w:r>
        <w:t>Mededelingen</w:t>
      </w:r>
      <w:bookmarkEnd w:id="1"/>
    </w:p>
    <w:p w14:paraId="1D137104" w14:textId="77777777" w:rsidR="00A46F93" w:rsidRDefault="00A46F93" w:rsidP="00A46F93">
      <w:pPr>
        <w:pStyle w:val="BasistekstOpenbaarMinisterie"/>
      </w:pPr>
      <w:r>
        <w:fldChar w:fldCharType="begin"/>
      </w:r>
      <w:r>
        <w:instrText xml:space="preserve"> MacroButton EditClear </w:instrText>
      </w:r>
      <w:r>
        <w:rPr>
          <w:rStyle w:val="zsysVeldMarkering"/>
        </w:rPr>
        <w:instrText>Typ t</w:instrText>
      </w:r>
      <w:r w:rsidRPr="00FE0BA9">
        <w:rPr>
          <w:rStyle w:val="zsysVeldMarkering"/>
        </w:rPr>
        <w:instrText>ekst</w:instrText>
      </w:r>
      <w:r>
        <w:fldChar w:fldCharType="end"/>
      </w:r>
    </w:p>
    <w:p w14:paraId="0DE35BBB" w14:textId="77777777" w:rsidR="00BB4AF6" w:rsidRDefault="00BB4AF6" w:rsidP="00A46F93">
      <w:pPr>
        <w:pStyle w:val="BasistekstOpenbaarMinisterie"/>
      </w:pPr>
    </w:p>
    <w:p w14:paraId="6642CE07" w14:textId="77777777" w:rsidR="00F37979" w:rsidRDefault="00F37979" w:rsidP="00F37979">
      <w:pPr>
        <w:pStyle w:val="Kop1"/>
      </w:pPr>
      <w:bookmarkStart w:id="2" w:name="_Toc125034520"/>
      <w:r>
        <w:t>Verslag voorgaand overleg</w:t>
      </w:r>
      <w:bookmarkStart w:id="3" w:name="_GoBack"/>
      <w:bookmarkEnd w:id="2"/>
      <w:bookmarkEnd w:id="3"/>
    </w:p>
    <w:p w14:paraId="2BE6CC1E" w14:textId="77777777" w:rsidR="00A46F93" w:rsidRDefault="00A46F93" w:rsidP="00A46F93">
      <w:pPr>
        <w:pStyle w:val="BasistekstOpenbaarMinisterie"/>
      </w:pPr>
      <w:r>
        <w:fldChar w:fldCharType="begin"/>
      </w:r>
      <w:r>
        <w:instrText xml:space="preserve"> MacroButton EditClear </w:instrText>
      </w:r>
      <w:r>
        <w:rPr>
          <w:rStyle w:val="zsysVeldMarkering"/>
        </w:rPr>
        <w:instrText>Typ t</w:instrText>
      </w:r>
      <w:r w:rsidRPr="00FE0BA9">
        <w:rPr>
          <w:rStyle w:val="zsysVeldMarkering"/>
        </w:rPr>
        <w:instrText>ekst</w:instrText>
      </w:r>
      <w:r>
        <w:fldChar w:fldCharType="end"/>
      </w:r>
    </w:p>
    <w:p w14:paraId="5031721D" w14:textId="77777777" w:rsidR="00BB4AF6" w:rsidRDefault="00BB4AF6" w:rsidP="00A46F93">
      <w:pPr>
        <w:pStyle w:val="BasistekstOpenbaarMinisterie"/>
      </w:pPr>
    </w:p>
    <w:p w14:paraId="13F3ACDD" w14:textId="77777777" w:rsidR="00F37979" w:rsidRDefault="00F37979" w:rsidP="00F37979">
      <w:pPr>
        <w:pStyle w:val="Kop1"/>
      </w:pPr>
      <w:bookmarkStart w:id="4" w:name="_Toc125034521"/>
      <w:r>
        <w:t>Actielijst</w:t>
      </w:r>
      <w:bookmarkEnd w:id="4"/>
    </w:p>
    <w:p w14:paraId="063B4419" w14:textId="77777777" w:rsidR="00A46F93" w:rsidRDefault="00A46F93" w:rsidP="00A46F93">
      <w:pPr>
        <w:pStyle w:val="BasistekstOpenbaarMinisterie"/>
      </w:pPr>
      <w:r>
        <w:fldChar w:fldCharType="begin"/>
      </w:r>
      <w:r>
        <w:instrText xml:space="preserve"> MacroButton EditClear </w:instrText>
      </w:r>
      <w:r>
        <w:rPr>
          <w:rStyle w:val="zsysVeldMarkering"/>
        </w:rPr>
        <w:instrText>Typ t</w:instrText>
      </w:r>
      <w:r w:rsidRPr="00FE0BA9">
        <w:rPr>
          <w:rStyle w:val="zsysVeldMarkering"/>
        </w:rPr>
        <w:instrText>ekst</w:instrText>
      </w:r>
      <w:r>
        <w:fldChar w:fldCharType="end"/>
      </w:r>
    </w:p>
    <w:p w14:paraId="2AB03432" w14:textId="77777777" w:rsidR="00BB4AF6" w:rsidRDefault="00BB4AF6" w:rsidP="00A46F93">
      <w:pPr>
        <w:pStyle w:val="BasistekstOpenbaarMinisterie"/>
      </w:pPr>
    </w:p>
    <w:p w14:paraId="44CF3615" w14:textId="77777777" w:rsidR="00F37979" w:rsidRDefault="00F37979" w:rsidP="00F37979">
      <w:pPr>
        <w:pStyle w:val="Kop1"/>
      </w:pPr>
      <w:bookmarkStart w:id="5" w:name="_Toc125034522"/>
      <w:r>
        <w:t>Bespreekpunten</w:t>
      </w:r>
      <w:bookmarkEnd w:id="5"/>
    </w:p>
    <w:p w14:paraId="5C5AAE40" w14:textId="77777777" w:rsidR="00F37979" w:rsidRDefault="00F37979" w:rsidP="00F37979">
      <w:pPr>
        <w:pStyle w:val="Kop2"/>
      </w:pPr>
      <w:bookmarkStart w:id="6" w:name="_Toc125034523"/>
      <w:r>
        <w:t>Onderwerp 1</w:t>
      </w:r>
      <w:bookmarkEnd w:id="6"/>
    </w:p>
    <w:p w14:paraId="1DDBB94D" w14:textId="77777777" w:rsidR="00A46F93" w:rsidRDefault="00A46F93" w:rsidP="00A46F93">
      <w:pPr>
        <w:pStyle w:val="BasistekstOpenbaarMinisterie"/>
      </w:pPr>
      <w:r>
        <w:fldChar w:fldCharType="begin"/>
      </w:r>
      <w:r>
        <w:instrText xml:space="preserve"> MacroButton EditClear </w:instrText>
      </w:r>
      <w:r>
        <w:rPr>
          <w:rStyle w:val="zsysVeldMarkering"/>
        </w:rPr>
        <w:instrText>Typ t</w:instrText>
      </w:r>
      <w:r w:rsidRPr="00FE0BA9">
        <w:rPr>
          <w:rStyle w:val="zsysVeldMarkering"/>
        </w:rPr>
        <w:instrText>ekst</w:instrText>
      </w:r>
      <w:r>
        <w:fldChar w:fldCharType="end"/>
      </w:r>
    </w:p>
    <w:p w14:paraId="11606F9B" w14:textId="77777777" w:rsidR="00F37979" w:rsidRDefault="00F37979" w:rsidP="00F37979">
      <w:pPr>
        <w:pStyle w:val="Kop2"/>
      </w:pPr>
      <w:bookmarkStart w:id="7" w:name="_Toc125034524"/>
      <w:r>
        <w:t>Onderwerp 2</w:t>
      </w:r>
      <w:bookmarkEnd w:id="7"/>
    </w:p>
    <w:p w14:paraId="3BA63C5D" w14:textId="77777777" w:rsidR="00A46F93" w:rsidRDefault="00A46F93" w:rsidP="00A46F93">
      <w:pPr>
        <w:pStyle w:val="BasistekstOpenbaarMinisterie"/>
      </w:pPr>
      <w:r>
        <w:fldChar w:fldCharType="begin"/>
      </w:r>
      <w:r>
        <w:instrText xml:space="preserve"> MacroButton EditClear </w:instrText>
      </w:r>
      <w:r>
        <w:rPr>
          <w:rStyle w:val="zsysVeldMarkering"/>
        </w:rPr>
        <w:instrText>Typ t</w:instrText>
      </w:r>
      <w:r w:rsidRPr="00FE0BA9">
        <w:rPr>
          <w:rStyle w:val="zsysVeldMarkering"/>
        </w:rPr>
        <w:instrText>ekst</w:instrText>
      </w:r>
      <w:r>
        <w:fldChar w:fldCharType="end"/>
      </w:r>
    </w:p>
    <w:p w14:paraId="73669852" w14:textId="77777777" w:rsidR="00BB4AF6" w:rsidRDefault="00BB4AF6" w:rsidP="00A46F93">
      <w:pPr>
        <w:pStyle w:val="BasistekstOpenbaarMinisterie"/>
      </w:pPr>
    </w:p>
    <w:p w14:paraId="41EE6824" w14:textId="77777777" w:rsidR="00F37979" w:rsidRDefault="00F37979" w:rsidP="00F37979">
      <w:pPr>
        <w:pStyle w:val="Kop1"/>
      </w:pPr>
      <w:bookmarkStart w:id="8" w:name="_Toc125034525"/>
      <w:r>
        <w:t>Rondvraag</w:t>
      </w:r>
      <w:bookmarkEnd w:id="8"/>
    </w:p>
    <w:p w14:paraId="721E0BB6" w14:textId="77777777" w:rsidR="00A46F93" w:rsidRDefault="00A46F93" w:rsidP="00A46F93">
      <w:pPr>
        <w:pStyle w:val="BasistekstOpenbaarMinisterie"/>
      </w:pPr>
      <w:r>
        <w:fldChar w:fldCharType="begin"/>
      </w:r>
      <w:r>
        <w:instrText xml:space="preserve"> MacroButton EditClear </w:instrText>
      </w:r>
      <w:r>
        <w:rPr>
          <w:rStyle w:val="zsysVeldMarkering"/>
        </w:rPr>
        <w:instrText>Typ t</w:instrText>
      </w:r>
      <w:r w:rsidRPr="00FE0BA9">
        <w:rPr>
          <w:rStyle w:val="zsysVeldMarkering"/>
        </w:rPr>
        <w:instrText>ekst</w:instrText>
      </w:r>
      <w:r>
        <w:fldChar w:fldCharType="end"/>
      </w:r>
    </w:p>
    <w:p w14:paraId="05B42EC5" w14:textId="77777777" w:rsidR="00BB4AF6" w:rsidRDefault="00BB4AF6" w:rsidP="00A46F93">
      <w:pPr>
        <w:pStyle w:val="BasistekstOpenbaarMinisterie"/>
      </w:pPr>
    </w:p>
    <w:p w14:paraId="6C72F389" w14:textId="77777777" w:rsidR="00F37979" w:rsidRDefault="00F37979" w:rsidP="00F37979">
      <w:pPr>
        <w:pStyle w:val="Kop1"/>
      </w:pPr>
      <w:bookmarkStart w:id="9" w:name="_Toc125034526"/>
      <w:r>
        <w:lastRenderedPageBreak/>
        <w:t>Sluiting</w:t>
      </w:r>
      <w:bookmarkEnd w:id="9"/>
    </w:p>
    <w:p w14:paraId="10F5C2E9" w14:textId="77777777" w:rsidR="00A46F93" w:rsidRDefault="00A46F93" w:rsidP="00A46F93">
      <w:pPr>
        <w:pStyle w:val="BasistekstOpenbaarMinisterie"/>
      </w:pPr>
      <w:r>
        <w:fldChar w:fldCharType="begin"/>
      </w:r>
      <w:r>
        <w:instrText xml:space="preserve"> MacroButton EditClear </w:instrText>
      </w:r>
      <w:r>
        <w:rPr>
          <w:rStyle w:val="zsysVeldMarkering"/>
        </w:rPr>
        <w:instrText>Typ t</w:instrText>
      </w:r>
      <w:r w:rsidRPr="00FE0BA9">
        <w:rPr>
          <w:rStyle w:val="zsysVeldMarkering"/>
        </w:rPr>
        <w:instrText>ekst</w:instrText>
      </w:r>
      <w:r>
        <w:fldChar w:fldCharType="end"/>
      </w:r>
    </w:p>
    <w:p w14:paraId="3F432D1A" w14:textId="77777777" w:rsidR="00F37979" w:rsidRDefault="00F37979" w:rsidP="00A46F93">
      <w:pPr>
        <w:pStyle w:val="BasistekstOpenbaarMinisterie"/>
      </w:pPr>
    </w:p>
    <w:p w14:paraId="0F260ABA" w14:textId="77777777" w:rsidR="00A46F93" w:rsidRDefault="00A46F93" w:rsidP="00A46F93">
      <w:pPr>
        <w:pStyle w:val="BasistekstOpenbaarMinisterie"/>
      </w:pPr>
    </w:p>
    <w:p w14:paraId="41763199" w14:textId="77777777" w:rsidR="00A46F93" w:rsidRDefault="00A46F93" w:rsidP="00A46F93">
      <w:pPr>
        <w:pStyle w:val="BasistekstOpenbaarMinisterie"/>
      </w:pPr>
    </w:p>
    <w:p w14:paraId="6E59A4FA" w14:textId="77777777" w:rsidR="00A46F93" w:rsidRDefault="00A46F93" w:rsidP="00A46F93">
      <w:pPr>
        <w:pStyle w:val="BasistekstOpenbaarMinisterie"/>
      </w:pPr>
    </w:p>
    <w:p w14:paraId="001B0854" w14:textId="77777777" w:rsidR="00A46F93" w:rsidRDefault="00A46F93" w:rsidP="00BB4AF6">
      <w:pPr>
        <w:pStyle w:val="Kop1"/>
      </w:pPr>
      <w:r w:rsidRPr="00A46F93">
        <w:t>Actielijst</w:t>
      </w:r>
    </w:p>
    <w:p w14:paraId="281B3B95" w14:textId="77777777" w:rsidR="00A46F93" w:rsidRPr="00BB4AF6" w:rsidRDefault="00A46F93" w:rsidP="00BB4AF6">
      <w:pPr>
        <w:pStyle w:val="BasistekstOpenbaarMinisterie"/>
      </w:pPr>
    </w:p>
    <w:tbl>
      <w:tblPr>
        <w:tblStyle w:val="Tabelraster1licht"/>
        <w:tblW w:w="0" w:type="auto"/>
        <w:tblLook w:val="04A0" w:firstRow="1" w:lastRow="0" w:firstColumn="1" w:lastColumn="0" w:noHBand="0" w:noVBand="1"/>
      </w:tblPr>
      <w:tblGrid>
        <w:gridCol w:w="697"/>
        <w:gridCol w:w="1135"/>
        <w:gridCol w:w="1440"/>
        <w:gridCol w:w="3402"/>
        <w:gridCol w:w="1417"/>
        <w:gridCol w:w="1515"/>
      </w:tblGrid>
      <w:tr w:rsidR="00A46F93" w14:paraId="0A214D70" w14:textId="77777777" w:rsidTr="00D77A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7" w:type="dxa"/>
          </w:tcPr>
          <w:p w14:paraId="37C99E65" w14:textId="77777777" w:rsidR="00A46F93" w:rsidRDefault="00A46F93" w:rsidP="00A46F93">
            <w:pPr>
              <w:pStyle w:val="BasistekstOpenbaarMinisterie"/>
            </w:pPr>
            <w:r>
              <w:t>ID</w:t>
            </w:r>
          </w:p>
        </w:tc>
        <w:tc>
          <w:tcPr>
            <w:tcW w:w="1135" w:type="dxa"/>
          </w:tcPr>
          <w:p w14:paraId="4CCE53B2" w14:textId="77777777" w:rsidR="00A46F93" w:rsidRDefault="00A46F93" w:rsidP="00A46F93">
            <w:pPr>
              <w:pStyle w:val="BasistekstOpenbaarMinisteri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Datum</w:t>
            </w:r>
          </w:p>
        </w:tc>
        <w:tc>
          <w:tcPr>
            <w:tcW w:w="1440" w:type="dxa"/>
          </w:tcPr>
          <w:p w14:paraId="226DA6B0" w14:textId="77777777" w:rsidR="00A46F93" w:rsidRDefault="00A46F93" w:rsidP="00A46F93">
            <w:pPr>
              <w:pStyle w:val="BasistekstOpenbaarMinisteri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Actiehouder</w:t>
            </w:r>
          </w:p>
        </w:tc>
        <w:tc>
          <w:tcPr>
            <w:tcW w:w="3402" w:type="dxa"/>
          </w:tcPr>
          <w:p w14:paraId="63A06B4D" w14:textId="77777777" w:rsidR="00A46F93" w:rsidRDefault="00A46F93" w:rsidP="00A46F93">
            <w:pPr>
              <w:pStyle w:val="BasistekstOpenbaarMinisteri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Omschrijving</w:t>
            </w:r>
          </w:p>
        </w:tc>
        <w:tc>
          <w:tcPr>
            <w:tcW w:w="1417" w:type="dxa"/>
          </w:tcPr>
          <w:p w14:paraId="1C41601C" w14:textId="77777777" w:rsidR="00A46F93" w:rsidRDefault="00A46F93" w:rsidP="00A46F93">
            <w:pPr>
              <w:pStyle w:val="BasistekstOpenbaarMinisteri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Plandatum</w:t>
            </w:r>
          </w:p>
        </w:tc>
        <w:tc>
          <w:tcPr>
            <w:tcW w:w="1515" w:type="dxa"/>
          </w:tcPr>
          <w:p w14:paraId="1310E4AC" w14:textId="77777777" w:rsidR="00A46F93" w:rsidRDefault="00A46F93" w:rsidP="00A46F93">
            <w:pPr>
              <w:pStyle w:val="BasistekstOpenbaarMinisteri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Status</w:t>
            </w:r>
          </w:p>
        </w:tc>
      </w:tr>
      <w:tr w:rsidR="00A46F93" w14:paraId="494CC220" w14:textId="77777777" w:rsidTr="00D77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7" w:type="dxa"/>
          </w:tcPr>
          <w:p w14:paraId="3AA488F2" w14:textId="77777777" w:rsidR="00A46F93" w:rsidRDefault="00A46F93" w:rsidP="00A46F93">
            <w:pPr>
              <w:pStyle w:val="BasistekstOpenbaarMinisterie"/>
            </w:pPr>
          </w:p>
        </w:tc>
        <w:tc>
          <w:tcPr>
            <w:tcW w:w="1135" w:type="dxa"/>
          </w:tcPr>
          <w:p w14:paraId="55267BC9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4067BFFC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402" w:type="dxa"/>
          </w:tcPr>
          <w:p w14:paraId="673D0AF3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</w:tcPr>
          <w:p w14:paraId="2BD9F567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5" w:type="dxa"/>
          </w:tcPr>
          <w:p w14:paraId="63A84430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6F93" w14:paraId="3316724F" w14:textId="77777777" w:rsidTr="00D77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7" w:type="dxa"/>
          </w:tcPr>
          <w:p w14:paraId="20C0138D" w14:textId="77777777" w:rsidR="00A46F93" w:rsidRDefault="00A46F93" w:rsidP="00A46F93">
            <w:pPr>
              <w:pStyle w:val="BasistekstOpenbaarMinisterie"/>
            </w:pPr>
          </w:p>
        </w:tc>
        <w:tc>
          <w:tcPr>
            <w:tcW w:w="1135" w:type="dxa"/>
          </w:tcPr>
          <w:p w14:paraId="03BADE78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32F557B1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402" w:type="dxa"/>
          </w:tcPr>
          <w:p w14:paraId="093200B0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</w:tcPr>
          <w:p w14:paraId="5E511C2E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5" w:type="dxa"/>
          </w:tcPr>
          <w:p w14:paraId="68B2EC0C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6F93" w14:paraId="1E4B06D7" w14:textId="77777777" w:rsidTr="00D77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7" w:type="dxa"/>
          </w:tcPr>
          <w:p w14:paraId="7F2C1464" w14:textId="77777777" w:rsidR="00A46F93" w:rsidRDefault="00A46F93" w:rsidP="00A46F93">
            <w:pPr>
              <w:pStyle w:val="BasistekstOpenbaarMinisterie"/>
            </w:pPr>
          </w:p>
        </w:tc>
        <w:tc>
          <w:tcPr>
            <w:tcW w:w="1135" w:type="dxa"/>
          </w:tcPr>
          <w:p w14:paraId="59173C68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B755A30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402" w:type="dxa"/>
          </w:tcPr>
          <w:p w14:paraId="1011DFAC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</w:tcPr>
          <w:p w14:paraId="18BE8342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5" w:type="dxa"/>
          </w:tcPr>
          <w:p w14:paraId="5FBE302D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6F93" w14:paraId="7E8480B9" w14:textId="77777777" w:rsidTr="00D77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7" w:type="dxa"/>
          </w:tcPr>
          <w:p w14:paraId="3F522D70" w14:textId="77777777" w:rsidR="00A46F93" w:rsidRDefault="00A46F93" w:rsidP="00A46F93">
            <w:pPr>
              <w:pStyle w:val="BasistekstOpenbaarMinisterie"/>
            </w:pPr>
          </w:p>
        </w:tc>
        <w:tc>
          <w:tcPr>
            <w:tcW w:w="1135" w:type="dxa"/>
          </w:tcPr>
          <w:p w14:paraId="4EA5F887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03C40E3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402" w:type="dxa"/>
          </w:tcPr>
          <w:p w14:paraId="3292293F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</w:tcPr>
          <w:p w14:paraId="2C451521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5" w:type="dxa"/>
          </w:tcPr>
          <w:p w14:paraId="71485226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6F93" w14:paraId="277E56A8" w14:textId="77777777" w:rsidTr="00D77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7" w:type="dxa"/>
          </w:tcPr>
          <w:p w14:paraId="3C4B4267" w14:textId="77777777" w:rsidR="00A46F93" w:rsidRDefault="00A46F93" w:rsidP="00A46F93">
            <w:pPr>
              <w:pStyle w:val="BasistekstOpenbaarMinisterie"/>
            </w:pPr>
          </w:p>
        </w:tc>
        <w:tc>
          <w:tcPr>
            <w:tcW w:w="1135" w:type="dxa"/>
          </w:tcPr>
          <w:p w14:paraId="2E3F3360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49A2A811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402" w:type="dxa"/>
          </w:tcPr>
          <w:p w14:paraId="001664E1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</w:tcPr>
          <w:p w14:paraId="7628B0E6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5" w:type="dxa"/>
          </w:tcPr>
          <w:p w14:paraId="12176B5C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6F93" w14:paraId="46A6D28C" w14:textId="77777777" w:rsidTr="00D77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7" w:type="dxa"/>
          </w:tcPr>
          <w:p w14:paraId="34CF2148" w14:textId="77777777" w:rsidR="00A46F93" w:rsidRDefault="00A46F93" w:rsidP="00A46F93">
            <w:pPr>
              <w:pStyle w:val="BasistekstOpenbaarMinisterie"/>
            </w:pPr>
          </w:p>
        </w:tc>
        <w:tc>
          <w:tcPr>
            <w:tcW w:w="1135" w:type="dxa"/>
          </w:tcPr>
          <w:p w14:paraId="093C8E1E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7324C8E5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402" w:type="dxa"/>
          </w:tcPr>
          <w:p w14:paraId="653BFBA4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</w:tcPr>
          <w:p w14:paraId="4931A58F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5" w:type="dxa"/>
          </w:tcPr>
          <w:p w14:paraId="10A936C5" w14:textId="77777777"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8E81A6E" w14:textId="77777777" w:rsidR="00A46F93" w:rsidRDefault="00A46F93" w:rsidP="00A46F93">
      <w:pPr>
        <w:pStyle w:val="BasistekstOpenbaarMinisterie"/>
      </w:pPr>
    </w:p>
    <w:p w14:paraId="4B4AB212" w14:textId="77777777" w:rsidR="004A0DAB" w:rsidRDefault="004A0DAB">
      <w:pPr>
        <w:spacing w:line="240" w:lineRule="auto"/>
      </w:pPr>
    </w:p>
    <w:p w14:paraId="0B9E3AA7" w14:textId="1C7539A5" w:rsidR="004A0DAB" w:rsidRDefault="00D77A04" w:rsidP="00D77A04">
      <w:pPr>
        <w:pStyle w:val="Kop1"/>
      </w:pPr>
      <w:r>
        <w:t>Besluitenlijst</w:t>
      </w:r>
    </w:p>
    <w:tbl>
      <w:tblPr>
        <w:tblStyle w:val="Tabelraster1licht"/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7797"/>
      </w:tblGrid>
      <w:tr w:rsidR="00D77A04" w14:paraId="5221A3AC" w14:textId="77777777" w:rsidTr="00D77A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1775BADC" w14:textId="68E8FF62" w:rsidR="00D77A04" w:rsidRDefault="00D77A04" w:rsidP="00A46F93">
            <w:pPr>
              <w:pStyle w:val="BasistekstOpenbaarMinisterie"/>
            </w:pPr>
            <w:r>
              <w:t>ID</w:t>
            </w:r>
          </w:p>
        </w:tc>
        <w:tc>
          <w:tcPr>
            <w:tcW w:w="1134" w:type="dxa"/>
          </w:tcPr>
          <w:p w14:paraId="1A8E5228" w14:textId="67FECB67" w:rsidR="00D77A04" w:rsidRDefault="00D77A04" w:rsidP="00A46F93">
            <w:pPr>
              <w:pStyle w:val="BasistekstOpenbaarMinisteri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Datum</w:t>
            </w:r>
          </w:p>
        </w:tc>
        <w:tc>
          <w:tcPr>
            <w:tcW w:w="7797" w:type="dxa"/>
          </w:tcPr>
          <w:p w14:paraId="60F27FE7" w14:textId="1DCB5806" w:rsidR="00D77A04" w:rsidRDefault="00D77A04" w:rsidP="00A46F93">
            <w:pPr>
              <w:pStyle w:val="BasistekstOpenbaarMinisteri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Besluit</w:t>
            </w:r>
          </w:p>
        </w:tc>
      </w:tr>
      <w:tr w:rsidR="00D77A04" w14:paraId="310BD1FE" w14:textId="77777777" w:rsidTr="00D77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6F90E6C2" w14:textId="77777777" w:rsidR="00D77A04" w:rsidRDefault="00D77A04" w:rsidP="00A46F93">
            <w:pPr>
              <w:pStyle w:val="BasistekstOpenbaarMinisterie"/>
            </w:pPr>
          </w:p>
        </w:tc>
        <w:tc>
          <w:tcPr>
            <w:tcW w:w="1134" w:type="dxa"/>
          </w:tcPr>
          <w:p w14:paraId="24F1822F" w14:textId="77777777" w:rsidR="00D77A04" w:rsidRDefault="00D77A04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797" w:type="dxa"/>
          </w:tcPr>
          <w:p w14:paraId="601C1984" w14:textId="77777777" w:rsidR="00D77A04" w:rsidRDefault="00D77A04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77A04" w14:paraId="0E619A61" w14:textId="77777777" w:rsidTr="00D77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2D83CC79" w14:textId="77777777" w:rsidR="00D77A04" w:rsidRDefault="00D77A04" w:rsidP="00A46F93">
            <w:pPr>
              <w:pStyle w:val="BasistekstOpenbaarMinisterie"/>
            </w:pPr>
          </w:p>
        </w:tc>
        <w:tc>
          <w:tcPr>
            <w:tcW w:w="1134" w:type="dxa"/>
          </w:tcPr>
          <w:p w14:paraId="34481793" w14:textId="77777777" w:rsidR="00D77A04" w:rsidRDefault="00D77A04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797" w:type="dxa"/>
          </w:tcPr>
          <w:p w14:paraId="4CBD1F2B" w14:textId="77777777" w:rsidR="00D77A04" w:rsidRDefault="00D77A04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77A04" w14:paraId="55F0DAB4" w14:textId="77777777" w:rsidTr="00D77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516C21FA" w14:textId="77777777" w:rsidR="00D77A04" w:rsidRDefault="00D77A04" w:rsidP="00A46F93">
            <w:pPr>
              <w:pStyle w:val="BasistekstOpenbaarMinisterie"/>
            </w:pPr>
          </w:p>
        </w:tc>
        <w:tc>
          <w:tcPr>
            <w:tcW w:w="1134" w:type="dxa"/>
          </w:tcPr>
          <w:p w14:paraId="3C604A23" w14:textId="77777777" w:rsidR="00D77A04" w:rsidRDefault="00D77A04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797" w:type="dxa"/>
          </w:tcPr>
          <w:p w14:paraId="55090425" w14:textId="77777777" w:rsidR="00D77A04" w:rsidRDefault="00D77A04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77A04" w14:paraId="3C51A67E" w14:textId="77777777" w:rsidTr="00D77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14030E60" w14:textId="77777777" w:rsidR="00D77A04" w:rsidRDefault="00D77A04" w:rsidP="00A46F93">
            <w:pPr>
              <w:pStyle w:val="BasistekstOpenbaarMinisterie"/>
            </w:pPr>
          </w:p>
        </w:tc>
        <w:tc>
          <w:tcPr>
            <w:tcW w:w="1134" w:type="dxa"/>
          </w:tcPr>
          <w:p w14:paraId="544B2A54" w14:textId="77777777" w:rsidR="00D77A04" w:rsidRDefault="00D77A04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797" w:type="dxa"/>
          </w:tcPr>
          <w:p w14:paraId="62A3ADDB" w14:textId="77777777" w:rsidR="00D77A04" w:rsidRDefault="00D77A04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83134EC" w14:textId="77777777" w:rsidR="00D77A04" w:rsidRPr="00F37979" w:rsidRDefault="00D77A04" w:rsidP="00A46F93">
      <w:pPr>
        <w:pStyle w:val="BasistekstOpenbaarMinisterie"/>
      </w:pPr>
    </w:p>
    <w:sectPr w:rsidR="00D77A04" w:rsidRPr="00F37979" w:rsidSect="00BC0CE2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81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4F9E7" w14:textId="77777777" w:rsidR="00F37979" w:rsidRDefault="00F37979">
      <w:r>
        <w:separator/>
      </w:r>
    </w:p>
  </w:endnote>
  <w:endnote w:type="continuationSeparator" w:id="0">
    <w:p w14:paraId="292C7CF9" w14:textId="77777777" w:rsidR="00F37979" w:rsidRDefault="00F37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6C411" w14:textId="2083919A" w:rsidR="00A11A93" w:rsidRDefault="00A11A93" w:rsidP="00A11A93">
    <w:pPr>
      <w:pStyle w:val="Voettekst"/>
      <w:pBdr>
        <w:top w:val="single" w:sz="4" w:space="1" w:color="auto"/>
      </w:pBdr>
      <w:tabs>
        <w:tab w:val="right" w:pos="8931"/>
      </w:tabs>
      <w:jc w:val="left"/>
      <w:rPr>
        <w:rStyle w:val="Paginanummer"/>
        <w:sz w:val="16"/>
        <w:szCs w:val="16"/>
      </w:rPr>
    </w:pPr>
    <w:r w:rsidRPr="00ED3391">
      <w:rPr>
        <w:sz w:val="16"/>
        <w:szCs w:val="16"/>
      </w:rPr>
      <w:t>EG0</w:t>
    </w:r>
    <w:r>
      <w:rPr>
        <w:sz w:val="16"/>
        <w:szCs w:val="16"/>
      </w:rPr>
      <w:t>41</w:t>
    </w:r>
    <w:r w:rsidRPr="00ED3391">
      <w:rPr>
        <w:sz w:val="16"/>
        <w:szCs w:val="16"/>
      </w:rPr>
      <w:t xml:space="preserve"> </w:t>
    </w:r>
    <w:r w:rsidR="00346FCC">
      <w:rPr>
        <w:sz w:val="16"/>
        <w:szCs w:val="16"/>
      </w:rPr>
      <w:t>DAP</w:t>
    </w:r>
    <w:r w:rsidR="00BC0CE2">
      <w:rPr>
        <w:sz w:val="16"/>
        <w:szCs w:val="16"/>
      </w:rPr>
      <w:t xml:space="preserve"> Bijlage 5</w:t>
    </w:r>
    <w:r w:rsidRPr="00ED3391">
      <w:rPr>
        <w:sz w:val="16"/>
        <w:szCs w:val="16"/>
      </w:rPr>
      <w:t xml:space="preserve">, </w:t>
    </w:r>
    <w:r>
      <w:rPr>
        <w:sz w:val="16"/>
        <w:szCs w:val="16"/>
      </w:rPr>
      <w:t>Sjabloon Verslag en Actielijst Contractoverleg</w:t>
    </w:r>
    <w:r w:rsidR="003F044D">
      <w:rPr>
        <w:sz w:val="16"/>
        <w:szCs w:val="16"/>
      </w:rPr>
      <w:t>, versie 1.0</w:t>
    </w:r>
    <w:r>
      <w:rPr>
        <w:sz w:val="16"/>
        <w:szCs w:val="16"/>
      </w:rPr>
      <w:t xml:space="preserve"> van</w:t>
    </w:r>
    <w:r w:rsidR="00BC0CE2">
      <w:rPr>
        <w:sz w:val="16"/>
        <w:szCs w:val="16"/>
      </w:rPr>
      <w:t xml:space="preserve"> </w:t>
    </w:r>
    <w:r w:rsidR="00643F7D">
      <w:rPr>
        <w:sz w:val="16"/>
        <w:szCs w:val="16"/>
      </w:rPr>
      <w:t>3</w:t>
    </w:r>
    <w:r w:rsidR="003F044D">
      <w:rPr>
        <w:sz w:val="16"/>
        <w:szCs w:val="16"/>
      </w:rPr>
      <w:t xml:space="preserve"> maart</w:t>
    </w:r>
    <w:r w:rsidRPr="00ED3391">
      <w:rPr>
        <w:sz w:val="16"/>
        <w:szCs w:val="16"/>
      </w:rPr>
      <w:t xml:space="preserve"> 202</w:t>
    </w:r>
    <w:r w:rsidR="002B13FE">
      <w:rPr>
        <w:sz w:val="16"/>
        <w:szCs w:val="16"/>
      </w:rPr>
      <w:t>6</w:t>
    </w:r>
    <w:r>
      <w:rPr>
        <w:sz w:val="16"/>
        <w:szCs w:val="16"/>
      </w:rPr>
      <w:tab/>
      <w:t xml:space="preserve">         </w:t>
    </w:r>
    <w:r w:rsidRPr="00ED3391">
      <w:rPr>
        <w:sz w:val="16"/>
        <w:szCs w:val="16"/>
      </w:rPr>
      <w:t xml:space="preserve"> </w:t>
    </w:r>
    <w:r w:rsidRPr="00B20B21">
      <w:rPr>
        <w:rStyle w:val="Paginanummer"/>
        <w:sz w:val="16"/>
        <w:szCs w:val="16"/>
      </w:rPr>
      <w:fldChar w:fldCharType="begin"/>
    </w:r>
    <w:r w:rsidRPr="00ED3391">
      <w:rPr>
        <w:rStyle w:val="Paginanummer"/>
        <w:sz w:val="16"/>
        <w:szCs w:val="16"/>
      </w:rPr>
      <w:instrText xml:space="preserve"> PAGE </w:instrText>
    </w:r>
    <w:r w:rsidRPr="00B20B21">
      <w:rPr>
        <w:rStyle w:val="Paginanummer"/>
        <w:sz w:val="16"/>
        <w:szCs w:val="16"/>
      </w:rPr>
      <w:fldChar w:fldCharType="separate"/>
    </w:r>
    <w:r w:rsidR="00643F7D">
      <w:rPr>
        <w:rStyle w:val="Paginanummer"/>
        <w:noProof/>
        <w:sz w:val="16"/>
        <w:szCs w:val="16"/>
      </w:rPr>
      <w:t>1</w:t>
    </w:r>
    <w:r w:rsidRPr="00B20B21">
      <w:rPr>
        <w:rStyle w:val="Paginanummer"/>
        <w:sz w:val="16"/>
        <w:szCs w:val="16"/>
      </w:rPr>
      <w:fldChar w:fldCharType="end"/>
    </w:r>
    <w:r w:rsidRPr="00ED3391">
      <w:rPr>
        <w:rStyle w:val="Paginanummer"/>
        <w:sz w:val="16"/>
        <w:szCs w:val="16"/>
      </w:rPr>
      <w:t xml:space="preserve"> van </w:t>
    </w:r>
    <w:r w:rsidRPr="00B20B21">
      <w:rPr>
        <w:rStyle w:val="Paginanummer"/>
        <w:sz w:val="16"/>
        <w:szCs w:val="16"/>
      </w:rPr>
      <w:fldChar w:fldCharType="begin"/>
    </w:r>
    <w:r w:rsidRPr="00ED3391">
      <w:rPr>
        <w:rStyle w:val="Paginanummer"/>
        <w:sz w:val="16"/>
        <w:szCs w:val="16"/>
      </w:rPr>
      <w:instrText xml:space="preserve"> NUMPAGES </w:instrText>
    </w:r>
    <w:r w:rsidRPr="00B20B21">
      <w:rPr>
        <w:rStyle w:val="Paginanummer"/>
        <w:sz w:val="16"/>
        <w:szCs w:val="16"/>
      </w:rPr>
      <w:fldChar w:fldCharType="separate"/>
    </w:r>
    <w:r w:rsidR="00643F7D">
      <w:rPr>
        <w:rStyle w:val="Paginanummer"/>
        <w:noProof/>
        <w:sz w:val="16"/>
        <w:szCs w:val="16"/>
      </w:rPr>
      <w:t>2</w:t>
    </w:r>
    <w:r w:rsidRPr="00B20B21">
      <w:rPr>
        <w:rStyle w:val="Paginanummer"/>
        <w:sz w:val="16"/>
        <w:szCs w:val="16"/>
      </w:rPr>
      <w:fldChar w:fldCharType="end"/>
    </w:r>
  </w:p>
  <w:p w14:paraId="16DCA4CF" w14:textId="77777777" w:rsidR="00A11A93" w:rsidRDefault="00A11A93" w:rsidP="00A11A93">
    <w:pPr>
      <w:pStyle w:val="VoettekstOpenbaarMinisterie"/>
    </w:pPr>
  </w:p>
  <w:p w14:paraId="7F3BC7A4" w14:textId="77777777" w:rsidR="004A0DAB" w:rsidRPr="00A11A93" w:rsidRDefault="004A0DAB" w:rsidP="00A11A9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0E134" w14:textId="2E06B2F5" w:rsidR="00A11A93" w:rsidRDefault="00A11A93" w:rsidP="00A11A93">
    <w:pPr>
      <w:pStyle w:val="Voettekst"/>
      <w:pBdr>
        <w:top w:val="single" w:sz="4" w:space="1" w:color="auto"/>
      </w:pBdr>
      <w:tabs>
        <w:tab w:val="right" w:pos="8931"/>
      </w:tabs>
      <w:jc w:val="left"/>
      <w:rPr>
        <w:rStyle w:val="Paginanummer"/>
        <w:sz w:val="16"/>
        <w:szCs w:val="16"/>
      </w:rPr>
    </w:pPr>
    <w:r w:rsidRPr="00ED3391">
      <w:rPr>
        <w:sz w:val="16"/>
        <w:szCs w:val="16"/>
      </w:rPr>
      <w:t>EG0</w:t>
    </w:r>
    <w:r>
      <w:rPr>
        <w:sz w:val="16"/>
        <w:szCs w:val="16"/>
      </w:rPr>
      <w:t>41</w:t>
    </w:r>
    <w:r w:rsidRPr="00ED3391">
      <w:rPr>
        <w:sz w:val="16"/>
        <w:szCs w:val="16"/>
      </w:rPr>
      <w:t xml:space="preserve"> </w:t>
    </w:r>
    <w:r>
      <w:rPr>
        <w:sz w:val="16"/>
        <w:szCs w:val="16"/>
      </w:rPr>
      <w:t>DAP-SLA Bijlage 4</w:t>
    </w:r>
    <w:r w:rsidRPr="00ED3391">
      <w:rPr>
        <w:sz w:val="16"/>
        <w:szCs w:val="16"/>
      </w:rPr>
      <w:t xml:space="preserve">, </w:t>
    </w:r>
    <w:r>
      <w:rPr>
        <w:sz w:val="16"/>
        <w:szCs w:val="16"/>
      </w:rPr>
      <w:t>Sjabloon Verslag en Actielijst Contractoverleg</w:t>
    </w:r>
    <w:r w:rsidRPr="00ED3391">
      <w:rPr>
        <w:sz w:val="16"/>
        <w:szCs w:val="16"/>
      </w:rPr>
      <w:t>, versie 0</w:t>
    </w:r>
    <w:r>
      <w:rPr>
        <w:sz w:val="16"/>
        <w:szCs w:val="16"/>
      </w:rPr>
      <w:t>.1 van</w:t>
    </w:r>
    <w:r w:rsidRPr="00ED3391">
      <w:rPr>
        <w:sz w:val="16"/>
        <w:szCs w:val="16"/>
      </w:rPr>
      <w:t xml:space="preserve"> 2</w:t>
    </w:r>
    <w:r>
      <w:rPr>
        <w:sz w:val="16"/>
        <w:szCs w:val="16"/>
      </w:rPr>
      <w:t>7</w:t>
    </w:r>
    <w:r w:rsidRPr="00ED3391">
      <w:rPr>
        <w:sz w:val="16"/>
        <w:szCs w:val="16"/>
      </w:rPr>
      <w:t xml:space="preserve"> mei 202</w:t>
    </w:r>
    <w:r>
      <w:rPr>
        <w:sz w:val="16"/>
        <w:szCs w:val="16"/>
      </w:rPr>
      <w:t>5</w:t>
    </w:r>
    <w:r>
      <w:rPr>
        <w:sz w:val="16"/>
        <w:szCs w:val="16"/>
      </w:rPr>
      <w:tab/>
      <w:t xml:space="preserve">              </w:t>
    </w:r>
    <w:r w:rsidRPr="00ED3391">
      <w:rPr>
        <w:sz w:val="16"/>
        <w:szCs w:val="16"/>
      </w:rPr>
      <w:t xml:space="preserve"> </w:t>
    </w:r>
    <w:r w:rsidRPr="00B20B21">
      <w:rPr>
        <w:rStyle w:val="Paginanummer"/>
        <w:sz w:val="16"/>
        <w:szCs w:val="16"/>
      </w:rPr>
      <w:fldChar w:fldCharType="begin"/>
    </w:r>
    <w:r w:rsidRPr="00ED3391">
      <w:rPr>
        <w:rStyle w:val="Paginanummer"/>
        <w:sz w:val="16"/>
        <w:szCs w:val="16"/>
      </w:rPr>
      <w:instrText xml:space="preserve"> PAGE </w:instrText>
    </w:r>
    <w:r w:rsidRPr="00B20B21">
      <w:rPr>
        <w:rStyle w:val="Paginanummer"/>
        <w:sz w:val="16"/>
        <w:szCs w:val="16"/>
      </w:rPr>
      <w:fldChar w:fldCharType="separate"/>
    </w:r>
    <w:r w:rsidR="00BC0CE2">
      <w:rPr>
        <w:rStyle w:val="Paginanummer"/>
        <w:noProof/>
        <w:sz w:val="16"/>
        <w:szCs w:val="16"/>
      </w:rPr>
      <w:t>1</w:t>
    </w:r>
    <w:r w:rsidRPr="00B20B21">
      <w:rPr>
        <w:rStyle w:val="Paginanummer"/>
        <w:sz w:val="16"/>
        <w:szCs w:val="16"/>
      </w:rPr>
      <w:fldChar w:fldCharType="end"/>
    </w:r>
    <w:r w:rsidRPr="00ED3391">
      <w:rPr>
        <w:rStyle w:val="Paginanummer"/>
        <w:sz w:val="16"/>
        <w:szCs w:val="16"/>
      </w:rPr>
      <w:t xml:space="preserve"> van </w:t>
    </w:r>
    <w:r w:rsidRPr="00B20B21">
      <w:rPr>
        <w:rStyle w:val="Paginanummer"/>
        <w:sz w:val="16"/>
        <w:szCs w:val="16"/>
      </w:rPr>
      <w:fldChar w:fldCharType="begin"/>
    </w:r>
    <w:r w:rsidRPr="00ED3391">
      <w:rPr>
        <w:rStyle w:val="Paginanummer"/>
        <w:sz w:val="16"/>
        <w:szCs w:val="16"/>
      </w:rPr>
      <w:instrText xml:space="preserve"> NUMPAGES </w:instrText>
    </w:r>
    <w:r w:rsidRPr="00B20B21">
      <w:rPr>
        <w:rStyle w:val="Paginanummer"/>
        <w:sz w:val="16"/>
        <w:szCs w:val="16"/>
      </w:rPr>
      <w:fldChar w:fldCharType="separate"/>
    </w:r>
    <w:r w:rsidR="00BC0CE2">
      <w:rPr>
        <w:rStyle w:val="Paginanummer"/>
        <w:noProof/>
        <w:sz w:val="16"/>
        <w:szCs w:val="16"/>
      </w:rPr>
      <w:t>2</w:t>
    </w:r>
    <w:r w:rsidRPr="00B20B21">
      <w:rPr>
        <w:rStyle w:val="Paginanummer"/>
        <w:sz w:val="16"/>
        <w:szCs w:val="16"/>
      </w:rPr>
      <w:fldChar w:fldCharType="end"/>
    </w:r>
  </w:p>
  <w:p w14:paraId="447C5C2F" w14:textId="77777777" w:rsidR="00A11A93" w:rsidRDefault="00A11A93" w:rsidP="00A11A93">
    <w:pPr>
      <w:pStyle w:val="VoettekstOpenbaarMinisterie"/>
    </w:pPr>
  </w:p>
  <w:p w14:paraId="71E95E2C" w14:textId="77777777" w:rsidR="00A11A93" w:rsidRDefault="00A11A93" w:rsidP="00A11A93">
    <w:pPr>
      <w:pStyle w:val="Voettekst"/>
    </w:pPr>
  </w:p>
  <w:p w14:paraId="4B9217BC" w14:textId="77777777" w:rsidR="00D20CBC" w:rsidRDefault="00D20CB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CFAEEC" w14:textId="77777777" w:rsidR="00F37979" w:rsidRDefault="00F37979">
      <w:r>
        <w:separator/>
      </w:r>
    </w:p>
  </w:footnote>
  <w:footnote w:type="continuationSeparator" w:id="0">
    <w:p w14:paraId="4E78F086" w14:textId="77777777" w:rsidR="00F37979" w:rsidRDefault="00F37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31678" w:rightFromText="31678" w:vertAnchor="page" w:horzAnchor="page" w:tblpX="1248" w:tblpY="908"/>
      <w:tblW w:w="9505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4"/>
      <w:gridCol w:w="148"/>
      <w:gridCol w:w="7513"/>
    </w:tblGrid>
    <w:tr w:rsidR="0048054E" w:rsidRPr="00BC0CE2" w14:paraId="75160F40" w14:textId="77777777" w:rsidTr="00924331">
      <w:trPr>
        <w:trHeight w:hRule="exact" w:val="280"/>
      </w:trPr>
      <w:tc>
        <w:tcPr>
          <w:tcW w:w="1844" w:type="dxa"/>
          <w:shd w:val="clear" w:color="auto" w:fill="auto"/>
        </w:tcPr>
        <w:p w14:paraId="00785391" w14:textId="77777777" w:rsidR="0048054E" w:rsidRPr="00BC0CE2" w:rsidRDefault="0048054E" w:rsidP="00924331">
          <w:pPr>
            <w:pStyle w:val="DocumentgegevenskopjeOpenbaarMinisterie"/>
            <w:rPr>
              <w:sz w:val="16"/>
              <w:szCs w:val="16"/>
            </w:rPr>
          </w:pPr>
        </w:p>
      </w:tc>
      <w:tc>
        <w:tcPr>
          <w:tcW w:w="148" w:type="dxa"/>
          <w:shd w:val="clear" w:color="auto" w:fill="auto"/>
        </w:tcPr>
        <w:p w14:paraId="232A9FF1" w14:textId="77777777" w:rsidR="0048054E" w:rsidRPr="00BC0CE2" w:rsidRDefault="0048054E" w:rsidP="00924331">
          <w:pPr>
            <w:pStyle w:val="DocumentgegevensOpenbaarMinisterie"/>
            <w:rPr>
              <w:sz w:val="16"/>
              <w:szCs w:val="16"/>
            </w:rPr>
          </w:pPr>
        </w:p>
      </w:tc>
      <w:tc>
        <w:tcPr>
          <w:tcW w:w="7513" w:type="dxa"/>
          <w:shd w:val="clear" w:color="auto" w:fill="auto"/>
        </w:tcPr>
        <w:p w14:paraId="3546B838" w14:textId="77777777" w:rsidR="0048054E" w:rsidRPr="00BC0CE2" w:rsidRDefault="00A11A93" w:rsidP="004A0DAB">
          <w:pPr>
            <w:pStyle w:val="BasistekstOpenbaarMinisterie"/>
            <w:rPr>
              <w:sz w:val="16"/>
              <w:szCs w:val="16"/>
            </w:rPr>
          </w:pPr>
          <w:r w:rsidRPr="00BC0CE2">
            <w:rPr>
              <w:sz w:val="16"/>
              <w:szCs w:val="16"/>
            </w:rPr>
            <w:fldChar w:fldCharType="begin"/>
          </w:r>
          <w:r w:rsidRPr="00BC0CE2">
            <w:rPr>
              <w:sz w:val="16"/>
              <w:szCs w:val="16"/>
            </w:rPr>
            <w:instrText xml:space="preserve"> FILENAME   \* MERGEFORMAT </w:instrText>
          </w:r>
          <w:r w:rsidRPr="00BC0CE2">
            <w:rPr>
              <w:sz w:val="16"/>
              <w:szCs w:val="16"/>
            </w:rPr>
            <w:fldChar w:fldCharType="separate"/>
          </w:r>
          <w:r w:rsidR="004370A2" w:rsidRPr="00BC0CE2">
            <w:rPr>
              <w:noProof/>
              <w:sz w:val="16"/>
              <w:szCs w:val="16"/>
            </w:rPr>
            <w:t>V</w:t>
          </w:r>
          <w:r w:rsidR="00296462" w:rsidRPr="00BC0CE2">
            <w:rPr>
              <w:noProof/>
              <w:sz w:val="16"/>
              <w:szCs w:val="16"/>
            </w:rPr>
            <w:t>erslag en Actielijst Contract</w:t>
          </w:r>
          <w:r w:rsidR="004370A2" w:rsidRPr="00BC0CE2">
            <w:rPr>
              <w:noProof/>
              <w:sz w:val="16"/>
              <w:szCs w:val="16"/>
            </w:rPr>
            <w:t>overleg</w:t>
          </w:r>
          <w:r w:rsidRPr="00BC0CE2">
            <w:rPr>
              <w:noProof/>
              <w:sz w:val="16"/>
              <w:szCs w:val="16"/>
            </w:rPr>
            <w:fldChar w:fldCharType="end"/>
          </w:r>
        </w:p>
      </w:tc>
    </w:tr>
    <w:tr w:rsidR="00C42337" w:rsidRPr="00BC0CE2" w14:paraId="31AEB762" w14:textId="77777777" w:rsidTr="00924331">
      <w:trPr>
        <w:trHeight w:hRule="exact" w:val="280"/>
      </w:trPr>
      <w:tc>
        <w:tcPr>
          <w:tcW w:w="1844" w:type="dxa"/>
          <w:shd w:val="clear" w:color="auto" w:fill="auto"/>
        </w:tcPr>
        <w:p w14:paraId="6A53F6B5" w14:textId="77777777" w:rsidR="00C42337" w:rsidRPr="00BC0CE2" w:rsidRDefault="00C42337" w:rsidP="00924331">
          <w:pPr>
            <w:pStyle w:val="DocumentgegevenskopjeOpenbaarMinisterie"/>
            <w:rPr>
              <w:sz w:val="16"/>
              <w:szCs w:val="16"/>
            </w:rPr>
          </w:pPr>
          <w:r w:rsidRPr="00BC0CE2">
            <w:rPr>
              <w:sz w:val="16"/>
              <w:szCs w:val="16"/>
            </w:rPr>
            <w:t>Datum</w:t>
          </w:r>
        </w:p>
      </w:tc>
      <w:tc>
        <w:tcPr>
          <w:tcW w:w="148" w:type="dxa"/>
          <w:shd w:val="clear" w:color="auto" w:fill="auto"/>
        </w:tcPr>
        <w:p w14:paraId="322C67EE" w14:textId="77777777" w:rsidR="00C42337" w:rsidRPr="00BC0CE2" w:rsidRDefault="00C42337" w:rsidP="00924331">
          <w:pPr>
            <w:pStyle w:val="DocumentgegevensOpenbaarMinisterie"/>
            <w:rPr>
              <w:sz w:val="16"/>
              <w:szCs w:val="16"/>
            </w:rPr>
          </w:pPr>
        </w:p>
      </w:tc>
      <w:tc>
        <w:tcPr>
          <w:tcW w:w="7513" w:type="dxa"/>
          <w:shd w:val="clear" w:color="auto" w:fill="auto"/>
        </w:tcPr>
        <w:p w14:paraId="6C9BD7B2" w14:textId="364F0A4A" w:rsidR="00C42337" w:rsidRPr="00BC0CE2" w:rsidRDefault="002B13FE" w:rsidP="002B13FE">
          <w:pPr>
            <w:pStyle w:val="DocumentgegevensOpenbaarMinisterie"/>
            <w:rPr>
              <w:sz w:val="16"/>
              <w:szCs w:val="16"/>
            </w:rPr>
          </w:pPr>
          <w:r>
            <w:rPr>
              <w:sz w:val="16"/>
              <w:szCs w:val="16"/>
            </w:rPr>
            <w:t>01-07-2026</w:t>
          </w:r>
        </w:p>
      </w:tc>
    </w:tr>
    <w:tr w:rsidR="00C42337" w:rsidRPr="00BC0CE2" w14:paraId="0E4307F8" w14:textId="77777777" w:rsidTr="00924331">
      <w:trPr>
        <w:trHeight w:hRule="exact" w:val="302"/>
      </w:trPr>
      <w:tc>
        <w:tcPr>
          <w:tcW w:w="1844" w:type="dxa"/>
          <w:shd w:val="clear" w:color="auto" w:fill="auto"/>
        </w:tcPr>
        <w:p w14:paraId="16BDFDDA" w14:textId="77777777" w:rsidR="00C42337" w:rsidRPr="00BC0CE2" w:rsidRDefault="00C42337" w:rsidP="00924331">
          <w:pPr>
            <w:pStyle w:val="DocumentgegevenskopjeOpenbaarMinisterie"/>
            <w:rPr>
              <w:sz w:val="16"/>
              <w:szCs w:val="16"/>
            </w:rPr>
          </w:pPr>
          <w:r w:rsidRPr="00BC0CE2">
            <w:rPr>
              <w:sz w:val="16"/>
              <w:szCs w:val="16"/>
            </w:rPr>
            <w:t>Pagina</w:t>
          </w:r>
        </w:p>
      </w:tc>
      <w:tc>
        <w:tcPr>
          <w:tcW w:w="148" w:type="dxa"/>
          <w:shd w:val="clear" w:color="auto" w:fill="auto"/>
        </w:tcPr>
        <w:p w14:paraId="11C0401B" w14:textId="77777777" w:rsidR="00C42337" w:rsidRPr="00BC0CE2" w:rsidRDefault="00C42337" w:rsidP="00924331">
          <w:pPr>
            <w:pStyle w:val="DocumentgegevensOpenbaarMinisterie"/>
            <w:rPr>
              <w:sz w:val="16"/>
              <w:szCs w:val="16"/>
            </w:rPr>
          </w:pPr>
        </w:p>
      </w:tc>
      <w:tc>
        <w:tcPr>
          <w:tcW w:w="7513" w:type="dxa"/>
          <w:shd w:val="clear" w:color="auto" w:fill="auto"/>
        </w:tcPr>
        <w:p w14:paraId="17681039" w14:textId="41541743" w:rsidR="00C42337" w:rsidRPr="00BC0CE2" w:rsidRDefault="00C42337" w:rsidP="00924331">
          <w:pPr>
            <w:pStyle w:val="DocumentgegevensOpenbaarMinisterie"/>
            <w:rPr>
              <w:sz w:val="16"/>
              <w:szCs w:val="16"/>
            </w:rPr>
          </w:pPr>
          <w:r w:rsidRPr="00BC0CE2">
            <w:rPr>
              <w:sz w:val="16"/>
              <w:szCs w:val="16"/>
            </w:rPr>
            <w:fldChar w:fldCharType="begin"/>
          </w:r>
          <w:r w:rsidRPr="00BC0CE2">
            <w:rPr>
              <w:sz w:val="16"/>
              <w:szCs w:val="16"/>
            </w:rPr>
            <w:instrText xml:space="preserve"> PAGE </w:instrText>
          </w:r>
          <w:r w:rsidRPr="00BC0CE2">
            <w:rPr>
              <w:sz w:val="16"/>
              <w:szCs w:val="16"/>
            </w:rPr>
            <w:fldChar w:fldCharType="separate"/>
          </w:r>
          <w:r w:rsidR="00643F7D">
            <w:rPr>
              <w:sz w:val="16"/>
              <w:szCs w:val="16"/>
            </w:rPr>
            <w:t>1</w:t>
          </w:r>
          <w:r w:rsidRPr="00BC0CE2">
            <w:rPr>
              <w:sz w:val="16"/>
              <w:szCs w:val="16"/>
            </w:rPr>
            <w:fldChar w:fldCharType="end"/>
          </w:r>
          <w:r w:rsidRPr="00BC0CE2">
            <w:rPr>
              <w:sz w:val="16"/>
              <w:szCs w:val="16"/>
            </w:rPr>
            <w:t>/</w:t>
          </w:r>
          <w:r w:rsidR="00183BD1" w:rsidRPr="00BC0CE2">
            <w:rPr>
              <w:sz w:val="16"/>
              <w:szCs w:val="16"/>
            </w:rPr>
            <w:fldChar w:fldCharType="begin"/>
          </w:r>
          <w:r w:rsidR="00183BD1" w:rsidRPr="00BC0CE2">
            <w:rPr>
              <w:sz w:val="16"/>
              <w:szCs w:val="16"/>
            </w:rPr>
            <w:instrText xml:space="preserve"> </w:instrText>
          </w:r>
          <w:r w:rsidR="00C33B74" w:rsidRPr="00BC0CE2">
            <w:rPr>
              <w:sz w:val="16"/>
              <w:szCs w:val="16"/>
            </w:rPr>
            <w:instrText>NUM</w:instrText>
          </w:r>
          <w:r w:rsidR="00183BD1" w:rsidRPr="00BC0CE2">
            <w:rPr>
              <w:sz w:val="16"/>
              <w:szCs w:val="16"/>
            </w:rPr>
            <w:instrText xml:space="preserve">PAGES </w:instrText>
          </w:r>
          <w:r w:rsidR="00183BD1" w:rsidRPr="00BC0CE2">
            <w:rPr>
              <w:sz w:val="16"/>
              <w:szCs w:val="16"/>
            </w:rPr>
            <w:fldChar w:fldCharType="separate"/>
          </w:r>
          <w:r w:rsidR="00643F7D">
            <w:rPr>
              <w:sz w:val="16"/>
              <w:szCs w:val="16"/>
            </w:rPr>
            <w:t>2</w:t>
          </w:r>
          <w:r w:rsidR="00183BD1" w:rsidRPr="00BC0CE2">
            <w:rPr>
              <w:sz w:val="16"/>
              <w:szCs w:val="16"/>
            </w:rPr>
            <w:fldChar w:fldCharType="end"/>
          </w:r>
        </w:p>
      </w:tc>
    </w:tr>
  </w:tbl>
  <w:p w14:paraId="3C955D7B" w14:textId="77777777" w:rsidR="00CE35BC" w:rsidRDefault="00CE35BC" w:rsidP="00D20CBC">
    <w:pPr>
      <w:pStyle w:val="KoptekstOpenbaarMinisteri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31678" w:rightFromText="31678" w:bottomFromText="261" w:vertAnchor="page" w:horzAnchor="margin" w:tblpXSpec="center" w:tblpY="1135"/>
      <w:tblW w:w="0" w:type="auto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320"/>
    </w:tblGrid>
    <w:tr w:rsidR="00EC52AE" w:rsidRPr="00D60841" w14:paraId="1A26275E" w14:textId="77777777" w:rsidTr="00C662AE">
      <w:trPr>
        <w:trHeight w:hRule="exact" w:val="300"/>
      </w:trPr>
      <w:tc>
        <w:tcPr>
          <w:tcW w:w="7320" w:type="dxa"/>
          <w:shd w:val="clear" w:color="auto" w:fill="auto"/>
        </w:tcPr>
        <w:p w14:paraId="0B4CBE1D" w14:textId="77777777" w:rsidR="00EC52AE" w:rsidRPr="00D60841" w:rsidRDefault="00C662AE" w:rsidP="00C662AE">
          <w:pPr>
            <w:pStyle w:val="KoptekstOpenbaarMinisterie"/>
            <w:tabs>
              <w:tab w:val="left" w:pos="2550"/>
            </w:tabs>
          </w:pPr>
          <w:r>
            <w:t xml:space="preserve">               </w:t>
          </w:r>
          <w:r w:rsidR="00C465A0">
            <w:t>Parket Centrale Verwerking Openbaar Ministerie</w:t>
          </w:r>
        </w:p>
      </w:tc>
    </w:tr>
  </w:tbl>
  <w:p w14:paraId="44C109E7" w14:textId="77777777" w:rsidR="00EC52AE" w:rsidRDefault="00EC52AE" w:rsidP="007A0EBA">
    <w:pPr>
      <w:pStyle w:val="BasistekstOpenbaarMinisterie"/>
      <w:rPr>
        <w:noProof/>
      </w:rPr>
    </w:pPr>
  </w:p>
  <w:sdt>
    <w:sdtPr>
      <w:id w:val="-171494497"/>
      <w:lock w:val="sdtContentLocked"/>
      <w:group/>
    </w:sdtPr>
    <w:sdtEndPr/>
    <w:sdtContent>
      <w:p w14:paraId="3CA5CB12" w14:textId="77777777" w:rsidR="00716B65" w:rsidRDefault="00EC52AE" w:rsidP="00240001">
        <w:pPr>
          <w:pStyle w:val="BasistekstOpenbaarMinisterie"/>
        </w:pPr>
        <w:r>
          <w:rPr>
            <w:noProof/>
          </w:rPr>
          <w:drawing>
            <wp:anchor distT="0" distB="0" distL="114300" distR="114300" simplePos="0" relativeHeight="251658752" behindDoc="1" locked="0" layoutInCell="0" allowOverlap="1" wp14:anchorId="229207B6" wp14:editId="573E8E7B">
              <wp:simplePos x="0" y="0"/>
              <wp:positionH relativeFrom="page">
                <wp:posOffset>161925</wp:posOffset>
              </wp:positionH>
              <wp:positionV relativeFrom="page">
                <wp:posOffset>0</wp:posOffset>
              </wp:positionV>
              <wp:extent cx="7560000" cy="850513"/>
              <wp:effectExtent l="0" t="0" r="0" b="0"/>
              <wp:wrapNone/>
              <wp:docPr id="2" name="E1703071040JU OM logo V2.em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8505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0C04E1">
          <w:t xml:space="preserve">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13F61710"/>
    <w:styleLink w:val="OpsommingbolletjeOpenbaarMinisterie"/>
    <w:lvl w:ilvl="0">
      <w:start w:val="1"/>
      <w:numFmt w:val="bullet"/>
      <w:pStyle w:val="Opsommingbolletje1eniveauOpenbaarMinisterie"/>
      <w:lvlText w:val="•"/>
      <w:lvlJc w:val="left"/>
      <w:pPr>
        <w:ind w:left="170" w:hanging="170"/>
      </w:pPr>
      <w:rPr>
        <w:rFonts w:hint="default"/>
      </w:rPr>
    </w:lvl>
    <w:lvl w:ilvl="1">
      <w:start w:val="1"/>
      <w:numFmt w:val="bullet"/>
      <w:pStyle w:val="Opsommingbolletje2eniveauOpenbaarMinisterie"/>
      <w:lvlText w:val="•"/>
      <w:lvlJc w:val="left"/>
      <w:pPr>
        <w:ind w:left="340" w:hanging="170"/>
      </w:pPr>
      <w:rPr>
        <w:rFonts w:hint="default"/>
      </w:rPr>
    </w:lvl>
    <w:lvl w:ilvl="2">
      <w:start w:val="1"/>
      <w:numFmt w:val="bullet"/>
      <w:pStyle w:val="Opsommingbolletje3eniveauOpenbaarMinisterie"/>
      <w:lvlText w:val="•"/>
      <w:lvlJc w:val="left"/>
      <w:pPr>
        <w:ind w:left="510" w:hanging="17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680" w:hanging="17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50" w:hanging="17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020" w:hanging="17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91" w:hanging="17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361" w:hanging="17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31" w:hanging="170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2A264582"/>
    <w:styleLink w:val="OpsommingstreepjeOpenbaarMinisterie"/>
    <w:lvl w:ilvl="0">
      <w:start w:val="1"/>
      <w:numFmt w:val="bullet"/>
      <w:pStyle w:val="Opsommingstreepje1eniveauOpenbaarMinisterie"/>
      <w:lvlText w:val="–"/>
      <w:lvlJc w:val="left"/>
      <w:pPr>
        <w:ind w:left="170" w:hanging="170"/>
      </w:pPr>
      <w:rPr>
        <w:rFonts w:hint="default"/>
      </w:rPr>
    </w:lvl>
    <w:lvl w:ilvl="1">
      <w:start w:val="1"/>
      <w:numFmt w:val="bullet"/>
      <w:pStyle w:val="Opsommingstreepje2eniveauOpenbaarMinisterie"/>
      <w:lvlText w:val="–"/>
      <w:lvlJc w:val="left"/>
      <w:pPr>
        <w:ind w:left="340" w:hanging="170"/>
      </w:pPr>
      <w:rPr>
        <w:rFonts w:hint="default"/>
      </w:rPr>
    </w:lvl>
    <w:lvl w:ilvl="2">
      <w:start w:val="1"/>
      <w:numFmt w:val="bullet"/>
      <w:pStyle w:val="Opsommingstreepje3eniveauOpenbaarMinisterie"/>
      <w:lvlText w:val="–"/>
      <w:lvlJc w:val="left"/>
      <w:pPr>
        <w:ind w:left="510" w:hanging="170"/>
      </w:pPr>
      <w:rPr>
        <w:rFonts w:hint="default"/>
      </w:rPr>
    </w:lvl>
    <w:lvl w:ilvl="3">
      <w:start w:val="1"/>
      <w:numFmt w:val="bullet"/>
      <w:lvlText w:val="–"/>
      <w:lvlJc w:val="left"/>
      <w:pPr>
        <w:ind w:left="680" w:hanging="170"/>
      </w:pPr>
      <w:rPr>
        <w:rFonts w:hint="default"/>
      </w:rPr>
    </w:lvl>
    <w:lvl w:ilvl="4">
      <w:start w:val="1"/>
      <w:numFmt w:val="bullet"/>
      <w:lvlText w:val="–"/>
      <w:lvlJc w:val="left"/>
      <w:pPr>
        <w:ind w:left="850" w:hanging="170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020" w:hanging="170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191" w:hanging="171"/>
      </w:pPr>
      <w:rPr>
        <w:rFonts w:hint="default"/>
      </w:rPr>
    </w:lvl>
    <w:lvl w:ilvl="7">
      <w:start w:val="1"/>
      <w:numFmt w:val="bullet"/>
      <w:lvlText w:val="–"/>
      <w:lvlJc w:val="left"/>
      <w:pPr>
        <w:ind w:left="1361" w:hanging="170"/>
      </w:pPr>
      <w:rPr>
        <w:rFonts w:hint="default"/>
      </w:rPr>
    </w:lvl>
    <w:lvl w:ilvl="8">
      <w:start w:val="1"/>
      <w:numFmt w:val="bullet"/>
      <w:lvlText w:val="–"/>
      <w:lvlJc w:val="left"/>
      <w:pPr>
        <w:ind w:left="1531" w:hanging="170"/>
      </w:pPr>
      <w:rPr>
        <w:rFonts w:hint="default"/>
      </w:rPr>
    </w:lvl>
  </w:abstractNum>
  <w:abstractNum w:abstractNumId="12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A261BEC"/>
    <w:multiLevelType w:val="multilevel"/>
    <w:tmpl w:val="DD1AD54E"/>
    <w:numStyleLink w:val="KopnummeringOpenbaarMinisterie"/>
  </w:abstractNum>
  <w:abstractNum w:abstractNumId="15" w15:restartNumberingAfterBreak="0">
    <w:nsid w:val="2D665843"/>
    <w:multiLevelType w:val="multilevel"/>
    <w:tmpl w:val="AA308D44"/>
    <w:styleLink w:val="BijlagenummeringOpenbaarMinisterie"/>
    <w:lvl w:ilvl="0">
      <w:start w:val="1"/>
      <w:numFmt w:val="decimal"/>
      <w:pStyle w:val="Bijlagekop1OpenbaarMinisterie"/>
      <w:suff w:val="space"/>
      <w:lvlText w:val="Bijlage 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ijlagekop2OpenbaarMinisterie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6" w15:restartNumberingAfterBreak="0">
    <w:nsid w:val="2D7E06B0"/>
    <w:multiLevelType w:val="multilevel"/>
    <w:tmpl w:val="05C0F0A2"/>
    <w:styleLink w:val="OpsommingkleineletterOpenbaarMinisterie"/>
    <w:lvl w:ilvl="0">
      <w:start w:val="1"/>
      <w:numFmt w:val="lowerLetter"/>
      <w:pStyle w:val="Opsommingkleineletter1eniveauOpenbaarMinisterie"/>
      <w:lvlText w:val="%1"/>
      <w:lvlJc w:val="left"/>
      <w:pPr>
        <w:ind w:left="170" w:hanging="170"/>
      </w:pPr>
      <w:rPr>
        <w:rFonts w:hint="default"/>
      </w:rPr>
    </w:lvl>
    <w:lvl w:ilvl="1">
      <w:start w:val="1"/>
      <w:numFmt w:val="lowerLetter"/>
      <w:pStyle w:val="Opsommingkleineletter2eniveauOpenbaarMinisterie"/>
      <w:lvlText w:val="%2"/>
      <w:lvlJc w:val="left"/>
      <w:pPr>
        <w:ind w:left="340" w:hanging="170"/>
      </w:pPr>
      <w:rPr>
        <w:rFonts w:hint="default"/>
      </w:rPr>
    </w:lvl>
    <w:lvl w:ilvl="2">
      <w:start w:val="1"/>
      <w:numFmt w:val="lowerLetter"/>
      <w:pStyle w:val="Opsommingkleineletter3eniveauOpenbaarMinisterie"/>
      <w:lvlText w:val="%3"/>
      <w:lvlJc w:val="left"/>
      <w:pPr>
        <w:ind w:left="510" w:hanging="170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680" w:hanging="170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850" w:hanging="170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020" w:hanging="170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191" w:hanging="171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1361" w:hanging="170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1531" w:hanging="170"/>
      </w:pPr>
      <w:rPr>
        <w:rFonts w:hint="default"/>
      </w:rPr>
    </w:lvl>
  </w:abstractNum>
  <w:abstractNum w:abstractNumId="17" w15:restartNumberingAfterBreak="0">
    <w:nsid w:val="398A2A0C"/>
    <w:multiLevelType w:val="multilevel"/>
    <w:tmpl w:val="B39CFB54"/>
    <w:styleLink w:val="OpsommingnummerOpenbaarMinisterie"/>
    <w:lvl w:ilvl="0">
      <w:start w:val="1"/>
      <w:numFmt w:val="decimal"/>
      <w:pStyle w:val="Opsommingnummer1eniveauOpenbaarMinisterie"/>
      <w:lvlText w:val="%1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pStyle w:val="Opsommingnummer2eniveauOpenbaarMinisterie"/>
      <w:lvlText w:val="%2"/>
      <w:lvlJc w:val="left"/>
      <w:pPr>
        <w:ind w:left="340" w:hanging="170"/>
      </w:pPr>
      <w:rPr>
        <w:rFonts w:hint="default"/>
      </w:rPr>
    </w:lvl>
    <w:lvl w:ilvl="2">
      <w:start w:val="1"/>
      <w:numFmt w:val="decimal"/>
      <w:pStyle w:val="Opsommingnummer3eniveauOpenbaarMinisterie"/>
      <w:lvlText w:val="%3"/>
      <w:lvlJc w:val="left"/>
      <w:pPr>
        <w:ind w:left="510" w:hanging="17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680" w:hanging="17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850" w:hanging="17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020" w:hanging="17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191" w:hanging="17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1361" w:hanging="170"/>
      </w:pPr>
      <w:rPr>
        <w:rFonts w:hint="default"/>
      </w:rPr>
    </w:lvl>
    <w:lvl w:ilvl="8">
      <w:start w:val="1"/>
      <w:numFmt w:val="decimal"/>
      <w:lvlText w:val="%9"/>
      <w:lvlJc w:val="left"/>
      <w:pPr>
        <w:ind w:left="1531" w:hanging="170"/>
      </w:pPr>
      <w:rPr>
        <w:rFonts w:hint="default"/>
      </w:rPr>
    </w:lvl>
  </w:abstractNum>
  <w:abstractNum w:abstractNumId="18" w15:restartNumberingAfterBreak="0">
    <w:nsid w:val="40EF61F8"/>
    <w:multiLevelType w:val="multilevel"/>
    <w:tmpl w:val="DD1AD54E"/>
    <w:styleLink w:val="KopnummeringOpenbaarMinisterie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9" w15:restartNumberingAfterBreak="0">
    <w:nsid w:val="46A60AA0"/>
    <w:multiLevelType w:val="multilevel"/>
    <w:tmpl w:val="1F9C1AB0"/>
    <w:styleLink w:val="OpsommingopenrondjeOpenbaarMinisterie"/>
    <w:lvl w:ilvl="0">
      <w:start w:val="1"/>
      <w:numFmt w:val="bullet"/>
      <w:pStyle w:val="Opsommingopenrondje1eniveauOpenbaarMinisterie"/>
      <w:lvlText w:val="○"/>
      <w:lvlJc w:val="left"/>
      <w:pPr>
        <w:ind w:left="170" w:hanging="170"/>
      </w:pPr>
      <w:rPr>
        <w:rFonts w:ascii="Calibri" w:hAnsi="Calibri" w:hint="default"/>
      </w:rPr>
    </w:lvl>
    <w:lvl w:ilvl="1">
      <w:start w:val="1"/>
      <w:numFmt w:val="bullet"/>
      <w:pStyle w:val="Opsommingopenrondje2eniveauOpenbaarMinisterie"/>
      <w:lvlText w:val="○"/>
      <w:lvlJc w:val="left"/>
      <w:pPr>
        <w:ind w:left="340" w:hanging="170"/>
      </w:pPr>
      <w:rPr>
        <w:rFonts w:ascii="Calibri" w:hAnsi="Calibri" w:hint="default"/>
      </w:rPr>
    </w:lvl>
    <w:lvl w:ilvl="2">
      <w:start w:val="1"/>
      <w:numFmt w:val="bullet"/>
      <w:pStyle w:val="Opsommingopenrondje3eniveauOpenbaarMinisterie"/>
      <w:lvlText w:val="○"/>
      <w:lvlJc w:val="left"/>
      <w:pPr>
        <w:ind w:left="510" w:hanging="170"/>
      </w:pPr>
      <w:rPr>
        <w:rFonts w:ascii="Calibri" w:hAnsi="Calibri" w:hint="default"/>
      </w:rPr>
    </w:lvl>
    <w:lvl w:ilvl="3">
      <w:start w:val="1"/>
      <w:numFmt w:val="bullet"/>
      <w:lvlText w:val="○"/>
      <w:lvlJc w:val="left"/>
      <w:pPr>
        <w:ind w:left="680" w:hanging="170"/>
      </w:pPr>
      <w:rPr>
        <w:rFonts w:ascii="Calibri" w:hAnsi="Calibri" w:hint="default"/>
      </w:rPr>
    </w:lvl>
    <w:lvl w:ilvl="4">
      <w:start w:val="1"/>
      <w:numFmt w:val="bullet"/>
      <w:lvlText w:val="○"/>
      <w:lvlJc w:val="left"/>
      <w:pPr>
        <w:ind w:left="850" w:hanging="170"/>
      </w:pPr>
      <w:rPr>
        <w:rFonts w:ascii="Calibri" w:hAnsi="Calibri" w:hint="default"/>
      </w:rPr>
    </w:lvl>
    <w:lvl w:ilvl="5">
      <w:start w:val="1"/>
      <w:numFmt w:val="bullet"/>
      <w:lvlText w:val="○"/>
      <w:lvlJc w:val="left"/>
      <w:pPr>
        <w:ind w:left="1020" w:hanging="170"/>
      </w:pPr>
      <w:rPr>
        <w:rFonts w:ascii="Calibri" w:hAnsi="Calibri" w:hint="default"/>
      </w:rPr>
    </w:lvl>
    <w:lvl w:ilvl="6">
      <w:start w:val="1"/>
      <w:numFmt w:val="bullet"/>
      <w:lvlText w:val="○"/>
      <w:lvlJc w:val="left"/>
      <w:pPr>
        <w:ind w:left="1191" w:hanging="171"/>
      </w:pPr>
      <w:rPr>
        <w:rFonts w:ascii="Calibri" w:hAnsi="Calibri" w:hint="default"/>
      </w:rPr>
    </w:lvl>
    <w:lvl w:ilvl="7">
      <w:start w:val="1"/>
      <w:numFmt w:val="bullet"/>
      <w:lvlText w:val="○"/>
      <w:lvlJc w:val="left"/>
      <w:pPr>
        <w:ind w:left="1361" w:hanging="170"/>
      </w:pPr>
      <w:rPr>
        <w:rFonts w:ascii="Calibri" w:hAnsi="Calibri" w:hint="default"/>
      </w:rPr>
    </w:lvl>
    <w:lvl w:ilvl="8">
      <w:start w:val="1"/>
      <w:numFmt w:val="bullet"/>
      <w:lvlText w:val="○"/>
      <w:lvlJc w:val="left"/>
      <w:pPr>
        <w:ind w:left="1531" w:hanging="170"/>
      </w:pPr>
      <w:rPr>
        <w:rFonts w:ascii="Calibri" w:hAnsi="Calibri" w:hint="default"/>
      </w:rPr>
    </w:lvl>
  </w:abstractNum>
  <w:abstractNum w:abstractNumId="20" w15:restartNumberingAfterBreak="0">
    <w:nsid w:val="49E04A53"/>
    <w:multiLevelType w:val="multilevel"/>
    <w:tmpl w:val="7FB6E594"/>
    <w:styleLink w:val="AgendapuntlijstOpenbaarMinisterie"/>
    <w:lvl w:ilvl="0">
      <w:start w:val="1"/>
      <w:numFmt w:val="decimal"/>
      <w:pStyle w:val="AgendapuntOpenbaarMinisteri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3F335A0"/>
    <w:multiLevelType w:val="multilevel"/>
    <w:tmpl w:val="DD1C218C"/>
    <w:styleLink w:val="OpsommingtekenOpenbaarMinisterie"/>
    <w:lvl w:ilvl="0">
      <w:start w:val="1"/>
      <w:numFmt w:val="bullet"/>
      <w:pStyle w:val="Opsommingteken1eniveauOpenbaarMinisterie"/>
      <w:lvlText w:val="–"/>
      <w:lvlJc w:val="left"/>
      <w:pPr>
        <w:ind w:left="170" w:hanging="170"/>
      </w:pPr>
      <w:rPr>
        <w:rFonts w:ascii="Calibri" w:hAnsi="Calibri" w:hint="default"/>
      </w:rPr>
    </w:lvl>
    <w:lvl w:ilvl="1">
      <w:start w:val="1"/>
      <w:numFmt w:val="bullet"/>
      <w:pStyle w:val="Opsommingteken2eniveauOpenbaarMinisterie"/>
      <w:lvlText w:val="–"/>
      <w:lvlJc w:val="left"/>
      <w:pPr>
        <w:ind w:left="340" w:hanging="170"/>
      </w:pPr>
      <w:rPr>
        <w:rFonts w:ascii="Calibri" w:hAnsi="Calibri" w:hint="default"/>
      </w:rPr>
    </w:lvl>
    <w:lvl w:ilvl="2">
      <w:start w:val="1"/>
      <w:numFmt w:val="bullet"/>
      <w:pStyle w:val="Opsommingteken3eniveauOpenbaarMinisterie"/>
      <w:lvlText w:val="–"/>
      <w:lvlJc w:val="left"/>
      <w:pPr>
        <w:ind w:left="510" w:hanging="170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680" w:hanging="170"/>
      </w:pPr>
      <w:rPr>
        <w:rFonts w:ascii="Calibri" w:hAnsi="Calibri" w:hint="default"/>
      </w:rPr>
    </w:lvl>
    <w:lvl w:ilvl="4">
      <w:start w:val="1"/>
      <w:numFmt w:val="bullet"/>
      <w:lvlText w:val="-"/>
      <w:lvlJc w:val="left"/>
      <w:pPr>
        <w:ind w:left="850" w:hanging="170"/>
      </w:pPr>
      <w:rPr>
        <w:rFonts w:ascii="Calibri" w:hAnsi="Calibri" w:hint="default"/>
      </w:rPr>
    </w:lvl>
    <w:lvl w:ilvl="5">
      <w:start w:val="1"/>
      <w:numFmt w:val="bullet"/>
      <w:lvlText w:val="-"/>
      <w:lvlJc w:val="left"/>
      <w:pPr>
        <w:ind w:left="1020" w:hanging="170"/>
      </w:pPr>
      <w:rPr>
        <w:rFonts w:ascii="Calibri" w:hAnsi="Calibri" w:hint="default"/>
        <w:color w:val="000000"/>
      </w:rPr>
    </w:lvl>
    <w:lvl w:ilvl="6">
      <w:start w:val="1"/>
      <w:numFmt w:val="bullet"/>
      <w:lvlText w:val="-"/>
      <w:lvlJc w:val="left"/>
      <w:pPr>
        <w:ind w:left="1191" w:hanging="171"/>
      </w:pPr>
      <w:rPr>
        <w:rFonts w:ascii="Calibri" w:hAnsi="Calibri" w:hint="default"/>
        <w:color w:val="000000"/>
      </w:rPr>
    </w:lvl>
    <w:lvl w:ilvl="7">
      <w:start w:val="1"/>
      <w:numFmt w:val="bullet"/>
      <w:lvlText w:val="-"/>
      <w:lvlJc w:val="left"/>
      <w:pPr>
        <w:ind w:left="1361" w:hanging="170"/>
      </w:pPr>
      <w:rPr>
        <w:rFonts w:ascii="Calibri" w:hAnsi="Calibri" w:hint="default"/>
        <w:color w:val="000000"/>
      </w:rPr>
    </w:lvl>
    <w:lvl w:ilvl="8">
      <w:start w:val="1"/>
      <w:numFmt w:val="bullet"/>
      <w:lvlText w:val="-"/>
      <w:lvlJc w:val="left"/>
      <w:pPr>
        <w:ind w:left="1531" w:hanging="170"/>
      </w:pPr>
      <w:rPr>
        <w:rFonts w:ascii="Calibri" w:hAnsi="Calibri" w:hint="default"/>
        <w:color w:val="000000"/>
      </w:rPr>
    </w:lvl>
  </w:abstractNum>
  <w:abstractNum w:abstractNumId="23" w15:restartNumberingAfterBreak="0">
    <w:nsid w:val="6CAB1E63"/>
    <w:multiLevelType w:val="multilevel"/>
    <w:tmpl w:val="7FB6E594"/>
    <w:numStyleLink w:val="AgendapuntlijstOpenbaarMinisterie"/>
  </w:abstractNum>
  <w:abstractNum w:abstractNumId="24" w15:restartNumberingAfterBreak="0">
    <w:nsid w:val="74BB6B5D"/>
    <w:multiLevelType w:val="multilevel"/>
    <w:tmpl w:val="AA308D44"/>
    <w:numStyleLink w:val="BijlagenummeringOpenbaarMinisterie"/>
  </w:abstractNum>
  <w:num w:numId="1">
    <w:abstractNumId w:val="19"/>
  </w:num>
  <w:num w:numId="2">
    <w:abstractNumId w:val="11"/>
  </w:num>
  <w:num w:numId="3">
    <w:abstractNumId w:val="21"/>
  </w:num>
  <w:num w:numId="4">
    <w:abstractNumId w:val="13"/>
  </w:num>
  <w:num w:numId="5">
    <w:abstractNumId w:val="12"/>
  </w:num>
  <w:num w:numId="6">
    <w:abstractNumId w:val="18"/>
  </w:num>
  <w:num w:numId="7">
    <w:abstractNumId w:val="22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0"/>
  </w:num>
  <w:num w:numId="20">
    <w:abstractNumId w:val="23"/>
  </w:num>
  <w:num w:numId="21">
    <w:abstractNumId w:val="24"/>
  </w:num>
  <w:num w:numId="22">
    <w:abstractNumId w:val="10"/>
  </w:num>
  <w:num w:numId="23">
    <w:abstractNumId w:val="16"/>
  </w:num>
  <w:num w:numId="24">
    <w:abstractNumId w:val="17"/>
  </w:num>
  <w:num w:numId="25">
    <w:abstractNumId w:val="10"/>
  </w:num>
  <w:num w:numId="26">
    <w:abstractNumId w:val="16"/>
  </w:num>
  <w:num w:numId="27">
    <w:abstractNumId w:val="17"/>
  </w:num>
  <w:num w:numId="28">
    <w:abstractNumId w:val="19"/>
  </w:num>
  <w:num w:numId="29">
    <w:abstractNumId w:val="11"/>
  </w:num>
  <w:num w:numId="30">
    <w:abstractNumId w:val="22"/>
  </w:num>
  <w:num w:numId="31">
    <w:abstractNumId w:val="14"/>
  </w:num>
  <w:num w:numId="32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activeWritingStyle w:appName="MSWord" w:lang="nl-NL" w:vendorID="1" w:dllVersion="512" w:checkStyle="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36865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979"/>
    <w:rsid w:val="00004562"/>
    <w:rsid w:val="00006237"/>
    <w:rsid w:val="0000663D"/>
    <w:rsid w:val="00010D95"/>
    <w:rsid w:val="00011BFA"/>
    <w:rsid w:val="00012581"/>
    <w:rsid w:val="0002562D"/>
    <w:rsid w:val="00027FE5"/>
    <w:rsid w:val="0003377A"/>
    <w:rsid w:val="00035232"/>
    <w:rsid w:val="00036A64"/>
    <w:rsid w:val="000418EF"/>
    <w:rsid w:val="0004513F"/>
    <w:rsid w:val="00050D4B"/>
    <w:rsid w:val="000512E7"/>
    <w:rsid w:val="0005205D"/>
    <w:rsid w:val="00052426"/>
    <w:rsid w:val="00052FF4"/>
    <w:rsid w:val="00053E43"/>
    <w:rsid w:val="0005430B"/>
    <w:rsid w:val="0005650B"/>
    <w:rsid w:val="0005732F"/>
    <w:rsid w:val="000622D1"/>
    <w:rsid w:val="00066DF0"/>
    <w:rsid w:val="00074DAC"/>
    <w:rsid w:val="00075ABE"/>
    <w:rsid w:val="000807B4"/>
    <w:rsid w:val="000927AC"/>
    <w:rsid w:val="0009698A"/>
    <w:rsid w:val="000A1B78"/>
    <w:rsid w:val="000B7F7A"/>
    <w:rsid w:val="000C04E1"/>
    <w:rsid w:val="000C0969"/>
    <w:rsid w:val="000C1A1A"/>
    <w:rsid w:val="000C370A"/>
    <w:rsid w:val="000D2AA2"/>
    <w:rsid w:val="000D6AB7"/>
    <w:rsid w:val="000E1539"/>
    <w:rsid w:val="000E55A1"/>
    <w:rsid w:val="000E6E43"/>
    <w:rsid w:val="000F213A"/>
    <w:rsid w:val="000F2D93"/>
    <w:rsid w:val="000F650E"/>
    <w:rsid w:val="00100B98"/>
    <w:rsid w:val="001047C5"/>
    <w:rsid w:val="00106601"/>
    <w:rsid w:val="00110A9F"/>
    <w:rsid w:val="00113052"/>
    <w:rsid w:val="001170AE"/>
    <w:rsid w:val="00122DED"/>
    <w:rsid w:val="00132265"/>
    <w:rsid w:val="0013315B"/>
    <w:rsid w:val="00134E43"/>
    <w:rsid w:val="00135A2A"/>
    <w:rsid w:val="00135E7B"/>
    <w:rsid w:val="00137CBB"/>
    <w:rsid w:val="00140288"/>
    <w:rsid w:val="00145B8E"/>
    <w:rsid w:val="0014640F"/>
    <w:rsid w:val="00152E4D"/>
    <w:rsid w:val="0015301D"/>
    <w:rsid w:val="001548E4"/>
    <w:rsid w:val="001579D8"/>
    <w:rsid w:val="001639F5"/>
    <w:rsid w:val="001769AC"/>
    <w:rsid w:val="00176CF9"/>
    <w:rsid w:val="0018093D"/>
    <w:rsid w:val="00183BD1"/>
    <w:rsid w:val="00184932"/>
    <w:rsid w:val="00187A59"/>
    <w:rsid w:val="001B1B37"/>
    <w:rsid w:val="001B4C7E"/>
    <w:rsid w:val="001C11BE"/>
    <w:rsid w:val="001C196B"/>
    <w:rsid w:val="001C484C"/>
    <w:rsid w:val="001C6232"/>
    <w:rsid w:val="001C63E7"/>
    <w:rsid w:val="001D2384"/>
    <w:rsid w:val="001D2A06"/>
    <w:rsid w:val="001E20E0"/>
    <w:rsid w:val="001E2293"/>
    <w:rsid w:val="001E34AC"/>
    <w:rsid w:val="001E4D42"/>
    <w:rsid w:val="001E75F4"/>
    <w:rsid w:val="001F413B"/>
    <w:rsid w:val="001F5B4F"/>
    <w:rsid w:val="001F5C28"/>
    <w:rsid w:val="001F6547"/>
    <w:rsid w:val="0020548B"/>
    <w:rsid w:val="0020607F"/>
    <w:rsid w:val="00206E2A"/>
    <w:rsid w:val="00206FF8"/>
    <w:rsid w:val="002074B2"/>
    <w:rsid w:val="0021554C"/>
    <w:rsid w:val="00216489"/>
    <w:rsid w:val="00220A9C"/>
    <w:rsid w:val="002225FF"/>
    <w:rsid w:val="00223B1A"/>
    <w:rsid w:val="00225889"/>
    <w:rsid w:val="00227824"/>
    <w:rsid w:val="00230B64"/>
    <w:rsid w:val="00236DE9"/>
    <w:rsid w:val="00240001"/>
    <w:rsid w:val="00242226"/>
    <w:rsid w:val="00251651"/>
    <w:rsid w:val="002518D2"/>
    <w:rsid w:val="00252B9A"/>
    <w:rsid w:val="00254088"/>
    <w:rsid w:val="00256039"/>
    <w:rsid w:val="00257AA9"/>
    <w:rsid w:val="00262D4E"/>
    <w:rsid w:val="002646C8"/>
    <w:rsid w:val="00280D1D"/>
    <w:rsid w:val="00282541"/>
    <w:rsid w:val="00282B5D"/>
    <w:rsid w:val="00283592"/>
    <w:rsid w:val="00286914"/>
    <w:rsid w:val="00294CD2"/>
    <w:rsid w:val="00296462"/>
    <w:rsid w:val="002A2E44"/>
    <w:rsid w:val="002B08A4"/>
    <w:rsid w:val="002B0F08"/>
    <w:rsid w:val="002B13FE"/>
    <w:rsid w:val="002B2998"/>
    <w:rsid w:val="002B64EE"/>
    <w:rsid w:val="002C46FB"/>
    <w:rsid w:val="002D074C"/>
    <w:rsid w:val="002D0E88"/>
    <w:rsid w:val="002D520C"/>
    <w:rsid w:val="002D52B2"/>
    <w:rsid w:val="002E1BBC"/>
    <w:rsid w:val="002E2611"/>
    <w:rsid w:val="002E274E"/>
    <w:rsid w:val="002E52CF"/>
    <w:rsid w:val="002E68CD"/>
    <w:rsid w:val="002E7190"/>
    <w:rsid w:val="002F5FDC"/>
    <w:rsid w:val="002F678C"/>
    <w:rsid w:val="002F7B77"/>
    <w:rsid w:val="00300B7E"/>
    <w:rsid w:val="003063C0"/>
    <w:rsid w:val="00312D26"/>
    <w:rsid w:val="00317DEA"/>
    <w:rsid w:val="00322933"/>
    <w:rsid w:val="00322A9F"/>
    <w:rsid w:val="00323121"/>
    <w:rsid w:val="00334D4B"/>
    <w:rsid w:val="00335B5E"/>
    <w:rsid w:val="00335D92"/>
    <w:rsid w:val="00337DDE"/>
    <w:rsid w:val="00346631"/>
    <w:rsid w:val="00346FCC"/>
    <w:rsid w:val="00347094"/>
    <w:rsid w:val="00362AA8"/>
    <w:rsid w:val="00363239"/>
    <w:rsid w:val="0036336D"/>
    <w:rsid w:val="00364B2C"/>
    <w:rsid w:val="00364E1D"/>
    <w:rsid w:val="00365254"/>
    <w:rsid w:val="00365327"/>
    <w:rsid w:val="003674B6"/>
    <w:rsid w:val="00374C23"/>
    <w:rsid w:val="00374D9A"/>
    <w:rsid w:val="00377612"/>
    <w:rsid w:val="00382603"/>
    <w:rsid w:val="00383954"/>
    <w:rsid w:val="003849C4"/>
    <w:rsid w:val="0039126D"/>
    <w:rsid w:val="003964D4"/>
    <w:rsid w:val="0039656A"/>
    <w:rsid w:val="003A589D"/>
    <w:rsid w:val="003A5ED3"/>
    <w:rsid w:val="003A6677"/>
    <w:rsid w:val="003B14A0"/>
    <w:rsid w:val="003B5816"/>
    <w:rsid w:val="003B595E"/>
    <w:rsid w:val="003B64EA"/>
    <w:rsid w:val="003D04B7"/>
    <w:rsid w:val="003D09E4"/>
    <w:rsid w:val="003D414A"/>
    <w:rsid w:val="003D49E5"/>
    <w:rsid w:val="003E30F2"/>
    <w:rsid w:val="003E3B7D"/>
    <w:rsid w:val="003E5FAA"/>
    <w:rsid w:val="003E766F"/>
    <w:rsid w:val="003F044D"/>
    <w:rsid w:val="003F2747"/>
    <w:rsid w:val="003F768C"/>
    <w:rsid w:val="004001AF"/>
    <w:rsid w:val="00410F28"/>
    <w:rsid w:val="00412D15"/>
    <w:rsid w:val="0041674F"/>
    <w:rsid w:val="00420AB1"/>
    <w:rsid w:val="0042594D"/>
    <w:rsid w:val="00433711"/>
    <w:rsid w:val="004370A2"/>
    <w:rsid w:val="00444806"/>
    <w:rsid w:val="004472F0"/>
    <w:rsid w:val="00451FDB"/>
    <w:rsid w:val="004564A6"/>
    <w:rsid w:val="00460433"/>
    <w:rsid w:val="004605EA"/>
    <w:rsid w:val="004656F6"/>
    <w:rsid w:val="004659D3"/>
    <w:rsid w:val="00466D71"/>
    <w:rsid w:val="00471C0F"/>
    <w:rsid w:val="00472E5E"/>
    <w:rsid w:val="004733C3"/>
    <w:rsid w:val="0047392D"/>
    <w:rsid w:val="0047518D"/>
    <w:rsid w:val="00476F68"/>
    <w:rsid w:val="004804E1"/>
    <w:rsid w:val="0048054E"/>
    <w:rsid w:val="00484C8E"/>
    <w:rsid w:val="00485C09"/>
    <w:rsid w:val="00486319"/>
    <w:rsid w:val="00487543"/>
    <w:rsid w:val="004875E2"/>
    <w:rsid w:val="00490BBD"/>
    <w:rsid w:val="00494958"/>
    <w:rsid w:val="00495327"/>
    <w:rsid w:val="004A0DAB"/>
    <w:rsid w:val="004B2C90"/>
    <w:rsid w:val="004C459D"/>
    <w:rsid w:val="004C51F8"/>
    <w:rsid w:val="004C5F18"/>
    <w:rsid w:val="004D0D06"/>
    <w:rsid w:val="004D2412"/>
    <w:rsid w:val="004E3AC6"/>
    <w:rsid w:val="004F291A"/>
    <w:rsid w:val="004F4A4D"/>
    <w:rsid w:val="004F6A99"/>
    <w:rsid w:val="005017F3"/>
    <w:rsid w:val="00501A64"/>
    <w:rsid w:val="00503BFD"/>
    <w:rsid w:val="005043E5"/>
    <w:rsid w:val="00507F86"/>
    <w:rsid w:val="00513D36"/>
    <w:rsid w:val="00515E2F"/>
    <w:rsid w:val="00521726"/>
    <w:rsid w:val="00526530"/>
    <w:rsid w:val="00532B31"/>
    <w:rsid w:val="0053645C"/>
    <w:rsid w:val="005417FE"/>
    <w:rsid w:val="00545244"/>
    <w:rsid w:val="00547F2C"/>
    <w:rsid w:val="00553801"/>
    <w:rsid w:val="005615BE"/>
    <w:rsid w:val="00562E3D"/>
    <w:rsid w:val="005634D3"/>
    <w:rsid w:val="00575E4C"/>
    <w:rsid w:val="00575FFC"/>
    <w:rsid w:val="005818B8"/>
    <w:rsid w:val="0059027A"/>
    <w:rsid w:val="005A2BEC"/>
    <w:rsid w:val="005B2209"/>
    <w:rsid w:val="005B383D"/>
    <w:rsid w:val="005B4FAF"/>
    <w:rsid w:val="005C5603"/>
    <w:rsid w:val="005C6668"/>
    <w:rsid w:val="005D35A6"/>
    <w:rsid w:val="005D4151"/>
    <w:rsid w:val="005D5E21"/>
    <w:rsid w:val="005E3E58"/>
    <w:rsid w:val="005F6797"/>
    <w:rsid w:val="006040DB"/>
    <w:rsid w:val="006043FB"/>
    <w:rsid w:val="00606D41"/>
    <w:rsid w:val="00610D40"/>
    <w:rsid w:val="00612C22"/>
    <w:rsid w:val="00624485"/>
    <w:rsid w:val="00625495"/>
    <w:rsid w:val="00641E45"/>
    <w:rsid w:val="0064349B"/>
    <w:rsid w:val="00643F7D"/>
    <w:rsid w:val="00646835"/>
    <w:rsid w:val="00646F13"/>
    <w:rsid w:val="00647A67"/>
    <w:rsid w:val="006518F2"/>
    <w:rsid w:val="00653D01"/>
    <w:rsid w:val="0065749F"/>
    <w:rsid w:val="00663070"/>
    <w:rsid w:val="006642F1"/>
    <w:rsid w:val="00664EE1"/>
    <w:rsid w:val="006662ED"/>
    <w:rsid w:val="006767B2"/>
    <w:rsid w:val="00685EED"/>
    <w:rsid w:val="006953A2"/>
    <w:rsid w:val="006A5C71"/>
    <w:rsid w:val="006A5D11"/>
    <w:rsid w:val="006B6044"/>
    <w:rsid w:val="006C2EA0"/>
    <w:rsid w:val="006C6A9D"/>
    <w:rsid w:val="006D1154"/>
    <w:rsid w:val="006D2ECD"/>
    <w:rsid w:val="006D4C56"/>
    <w:rsid w:val="006E1FB0"/>
    <w:rsid w:val="006F3DCF"/>
    <w:rsid w:val="00703BD3"/>
    <w:rsid w:val="00705849"/>
    <w:rsid w:val="00706308"/>
    <w:rsid w:val="00712665"/>
    <w:rsid w:val="0071386B"/>
    <w:rsid w:val="0071548E"/>
    <w:rsid w:val="00716B65"/>
    <w:rsid w:val="00722950"/>
    <w:rsid w:val="0072479C"/>
    <w:rsid w:val="0073160E"/>
    <w:rsid w:val="00732266"/>
    <w:rsid w:val="007358BA"/>
    <w:rsid w:val="007361EE"/>
    <w:rsid w:val="00743326"/>
    <w:rsid w:val="00750733"/>
    <w:rsid w:val="00750780"/>
    <w:rsid w:val="007525D1"/>
    <w:rsid w:val="00752725"/>
    <w:rsid w:val="00756C31"/>
    <w:rsid w:val="00763B35"/>
    <w:rsid w:val="00764AF2"/>
    <w:rsid w:val="00766E99"/>
    <w:rsid w:val="00770652"/>
    <w:rsid w:val="00775717"/>
    <w:rsid w:val="00776618"/>
    <w:rsid w:val="00782462"/>
    <w:rsid w:val="007865DD"/>
    <w:rsid w:val="00787B55"/>
    <w:rsid w:val="0079179F"/>
    <w:rsid w:val="00793E98"/>
    <w:rsid w:val="00795040"/>
    <w:rsid w:val="00796A8D"/>
    <w:rsid w:val="007A0EBA"/>
    <w:rsid w:val="007A52A6"/>
    <w:rsid w:val="007B0C68"/>
    <w:rsid w:val="007B3114"/>
    <w:rsid w:val="007B3FE5"/>
    <w:rsid w:val="007B5373"/>
    <w:rsid w:val="007C0010"/>
    <w:rsid w:val="007C037C"/>
    <w:rsid w:val="007D4A7D"/>
    <w:rsid w:val="007D4DCE"/>
    <w:rsid w:val="007E1D7B"/>
    <w:rsid w:val="007E6840"/>
    <w:rsid w:val="007E7724"/>
    <w:rsid w:val="007F0A2A"/>
    <w:rsid w:val="007F1417"/>
    <w:rsid w:val="007F3581"/>
    <w:rsid w:val="007F48F0"/>
    <w:rsid w:val="007F653F"/>
    <w:rsid w:val="008024AB"/>
    <w:rsid w:val="008064EE"/>
    <w:rsid w:val="00810585"/>
    <w:rsid w:val="00813785"/>
    <w:rsid w:val="0081674D"/>
    <w:rsid w:val="00820A5F"/>
    <w:rsid w:val="008222EE"/>
    <w:rsid w:val="00823AC1"/>
    <w:rsid w:val="00826EA4"/>
    <w:rsid w:val="00827EAA"/>
    <w:rsid w:val="00832239"/>
    <w:rsid w:val="00832CF2"/>
    <w:rsid w:val="00834D95"/>
    <w:rsid w:val="00835548"/>
    <w:rsid w:val="00843B35"/>
    <w:rsid w:val="00854B34"/>
    <w:rsid w:val="0086137E"/>
    <w:rsid w:val="008664DD"/>
    <w:rsid w:val="008736AE"/>
    <w:rsid w:val="008767BB"/>
    <w:rsid w:val="008775D3"/>
    <w:rsid w:val="00877BD5"/>
    <w:rsid w:val="008802D3"/>
    <w:rsid w:val="00883631"/>
    <w:rsid w:val="008839AC"/>
    <w:rsid w:val="00884985"/>
    <w:rsid w:val="00886BB9"/>
    <w:rsid w:val="008870F0"/>
    <w:rsid w:val="008931CF"/>
    <w:rsid w:val="00893934"/>
    <w:rsid w:val="008A2A1D"/>
    <w:rsid w:val="008A5E5E"/>
    <w:rsid w:val="008B1502"/>
    <w:rsid w:val="008B5CD1"/>
    <w:rsid w:val="008C2F90"/>
    <w:rsid w:val="008C6251"/>
    <w:rsid w:val="008D5431"/>
    <w:rsid w:val="008D7BDD"/>
    <w:rsid w:val="008E421B"/>
    <w:rsid w:val="0090254C"/>
    <w:rsid w:val="00906681"/>
    <w:rsid w:val="0090724E"/>
    <w:rsid w:val="009102E7"/>
    <w:rsid w:val="00910D57"/>
    <w:rsid w:val="00915CB4"/>
    <w:rsid w:val="0092204B"/>
    <w:rsid w:val="009221AC"/>
    <w:rsid w:val="009225D7"/>
    <w:rsid w:val="009237EC"/>
    <w:rsid w:val="00924331"/>
    <w:rsid w:val="009261FD"/>
    <w:rsid w:val="00934750"/>
    <w:rsid w:val="00934E30"/>
    <w:rsid w:val="00935271"/>
    <w:rsid w:val="00942621"/>
    <w:rsid w:val="00943209"/>
    <w:rsid w:val="0094509D"/>
    <w:rsid w:val="00945318"/>
    <w:rsid w:val="00950DB4"/>
    <w:rsid w:val="009534C6"/>
    <w:rsid w:val="0095362D"/>
    <w:rsid w:val="009606EB"/>
    <w:rsid w:val="0096172C"/>
    <w:rsid w:val="00961FA7"/>
    <w:rsid w:val="00963403"/>
    <w:rsid w:val="00963973"/>
    <w:rsid w:val="00971786"/>
    <w:rsid w:val="00971B3B"/>
    <w:rsid w:val="00974646"/>
    <w:rsid w:val="00974A07"/>
    <w:rsid w:val="00976250"/>
    <w:rsid w:val="009865DC"/>
    <w:rsid w:val="009949A8"/>
    <w:rsid w:val="009B3832"/>
    <w:rsid w:val="009C1976"/>
    <w:rsid w:val="009C2F9E"/>
    <w:rsid w:val="009D0138"/>
    <w:rsid w:val="009D5AE2"/>
    <w:rsid w:val="009E7E85"/>
    <w:rsid w:val="009F1761"/>
    <w:rsid w:val="009F717A"/>
    <w:rsid w:val="00A017A6"/>
    <w:rsid w:val="00A07FEF"/>
    <w:rsid w:val="00A11A93"/>
    <w:rsid w:val="00A1404E"/>
    <w:rsid w:val="00A1497C"/>
    <w:rsid w:val="00A21956"/>
    <w:rsid w:val="00A34476"/>
    <w:rsid w:val="00A422B5"/>
    <w:rsid w:val="00A42EEC"/>
    <w:rsid w:val="00A46F93"/>
    <w:rsid w:val="00A50406"/>
    <w:rsid w:val="00A50767"/>
    <w:rsid w:val="00A50801"/>
    <w:rsid w:val="00A568E5"/>
    <w:rsid w:val="00A60A58"/>
    <w:rsid w:val="00A61323"/>
    <w:rsid w:val="00A61B21"/>
    <w:rsid w:val="00A65B09"/>
    <w:rsid w:val="00A670BB"/>
    <w:rsid w:val="00A7228E"/>
    <w:rsid w:val="00A76E7C"/>
    <w:rsid w:val="00A871D6"/>
    <w:rsid w:val="00AA2F6F"/>
    <w:rsid w:val="00AA79E4"/>
    <w:rsid w:val="00AB0D90"/>
    <w:rsid w:val="00AB1E21"/>
    <w:rsid w:val="00AB1E30"/>
    <w:rsid w:val="00AB2477"/>
    <w:rsid w:val="00AB56F0"/>
    <w:rsid w:val="00AB5DBD"/>
    <w:rsid w:val="00AB77BB"/>
    <w:rsid w:val="00AC273E"/>
    <w:rsid w:val="00AC5B1A"/>
    <w:rsid w:val="00AD24E6"/>
    <w:rsid w:val="00AD31A0"/>
    <w:rsid w:val="00AD4DF7"/>
    <w:rsid w:val="00AE0183"/>
    <w:rsid w:val="00AE2110"/>
    <w:rsid w:val="00AE2EB1"/>
    <w:rsid w:val="00AF5B1D"/>
    <w:rsid w:val="00AF5B6E"/>
    <w:rsid w:val="00B01DA1"/>
    <w:rsid w:val="00B11A76"/>
    <w:rsid w:val="00B233E3"/>
    <w:rsid w:val="00B23E56"/>
    <w:rsid w:val="00B30352"/>
    <w:rsid w:val="00B346DF"/>
    <w:rsid w:val="00B35424"/>
    <w:rsid w:val="00B40333"/>
    <w:rsid w:val="00B42635"/>
    <w:rsid w:val="00B460C2"/>
    <w:rsid w:val="00B47460"/>
    <w:rsid w:val="00B63EB9"/>
    <w:rsid w:val="00B67490"/>
    <w:rsid w:val="00B75ED8"/>
    <w:rsid w:val="00B77809"/>
    <w:rsid w:val="00B860DC"/>
    <w:rsid w:val="00B9540B"/>
    <w:rsid w:val="00B95CAD"/>
    <w:rsid w:val="00BA3794"/>
    <w:rsid w:val="00BA3F4D"/>
    <w:rsid w:val="00BA457E"/>
    <w:rsid w:val="00BA79E3"/>
    <w:rsid w:val="00BB1FC1"/>
    <w:rsid w:val="00BB239A"/>
    <w:rsid w:val="00BB31CE"/>
    <w:rsid w:val="00BB3225"/>
    <w:rsid w:val="00BB35DF"/>
    <w:rsid w:val="00BB4AF6"/>
    <w:rsid w:val="00BC0188"/>
    <w:rsid w:val="00BC0CE2"/>
    <w:rsid w:val="00BC1EB5"/>
    <w:rsid w:val="00BC454E"/>
    <w:rsid w:val="00BC6FB7"/>
    <w:rsid w:val="00BE01F9"/>
    <w:rsid w:val="00BE55A7"/>
    <w:rsid w:val="00BE64B3"/>
    <w:rsid w:val="00BE6B3E"/>
    <w:rsid w:val="00BE7AFB"/>
    <w:rsid w:val="00BF147B"/>
    <w:rsid w:val="00BF6A7B"/>
    <w:rsid w:val="00BF6B3C"/>
    <w:rsid w:val="00C03184"/>
    <w:rsid w:val="00C03BF2"/>
    <w:rsid w:val="00C05E5B"/>
    <w:rsid w:val="00C06D9A"/>
    <w:rsid w:val="00C0702B"/>
    <w:rsid w:val="00C11B08"/>
    <w:rsid w:val="00C12133"/>
    <w:rsid w:val="00C127BE"/>
    <w:rsid w:val="00C17A25"/>
    <w:rsid w:val="00C201EB"/>
    <w:rsid w:val="00C23FDD"/>
    <w:rsid w:val="00C31474"/>
    <w:rsid w:val="00C33308"/>
    <w:rsid w:val="00C33B74"/>
    <w:rsid w:val="00C345A5"/>
    <w:rsid w:val="00C34E4D"/>
    <w:rsid w:val="00C4003A"/>
    <w:rsid w:val="00C41422"/>
    <w:rsid w:val="00C42337"/>
    <w:rsid w:val="00C465A0"/>
    <w:rsid w:val="00C5071E"/>
    <w:rsid w:val="00C50828"/>
    <w:rsid w:val="00C51137"/>
    <w:rsid w:val="00C6206C"/>
    <w:rsid w:val="00C662AE"/>
    <w:rsid w:val="00C72D11"/>
    <w:rsid w:val="00C82E39"/>
    <w:rsid w:val="00C863AE"/>
    <w:rsid w:val="00C87372"/>
    <w:rsid w:val="00C92E08"/>
    <w:rsid w:val="00C93473"/>
    <w:rsid w:val="00C971C1"/>
    <w:rsid w:val="00CA10BB"/>
    <w:rsid w:val="00CA1FE3"/>
    <w:rsid w:val="00CA332D"/>
    <w:rsid w:val="00CA6B7F"/>
    <w:rsid w:val="00CA7559"/>
    <w:rsid w:val="00CB254D"/>
    <w:rsid w:val="00CB3533"/>
    <w:rsid w:val="00CB7600"/>
    <w:rsid w:val="00CB7D61"/>
    <w:rsid w:val="00CC6A4B"/>
    <w:rsid w:val="00CD7A5A"/>
    <w:rsid w:val="00CD7AAF"/>
    <w:rsid w:val="00CE2BA6"/>
    <w:rsid w:val="00CE31B1"/>
    <w:rsid w:val="00CE35BC"/>
    <w:rsid w:val="00CE564D"/>
    <w:rsid w:val="00CF2B0C"/>
    <w:rsid w:val="00D023A0"/>
    <w:rsid w:val="00D05611"/>
    <w:rsid w:val="00D16E87"/>
    <w:rsid w:val="00D20CBC"/>
    <w:rsid w:val="00D23C95"/>
    <w:rsid w:val="00D25AA0"/>
    <w:rsid w:val="00D267F1"/>
    <w:rsid w:val="00D27D0E"/>
    <w:rsid w:val="00D304BF"/>
    <w:rsid w:val="00D3148F"/>
    <w:rsid w:val="00D35DA7"/>
    <w:rsid w:val="00D37574"/>
    <w:rsid w:val="00D47AD0"/>
    <w:rsid w:val="00D55ED5"/>
    <w:rsid w:val="00D57A57"/>
    <w:rsid w:val="00D60841"/>
    <w:rsid w:val="00D613A9"/>
    <w:rsid w:val="00D6736B"/>
    <w:rsid w:val="00D7238E"/>
    <w:rsid w:val="00D73003"/>
    <w:rsid w:val="00D73C03"/>
    <w:rsid w:val="00D766AB"/>
    <w:rsid w:val="00D77A04"/>
    <w:rsid w:val="00D81A72"/>
    <w:rsid w:val="00D8686B"/>
    <w:rsid w:val="00D92EDA"/>
    <w:rsid w:val="00D9359B"/>
    <w:rsid w:val="00D96D6A"/>
    <w:rsid w:val="00DA5661"/>
    <w:rsid w:val="00DA5C0D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81C"/>
    <w:rsid w:val="00DD2A9E"/>
    <w:rsid w:val="00DD509E"/>
    <w:rsid w:val="00DD57B1"/>
    <w:rsid w:val="00DE14C5"/>
    <w:rsid w:val="00DE1A2C"/>
    <w:rsid w:val="00DE2331"/>
    <w:rsid w:val="00DE2FD1"/>
    <w:rsid w:val="00DE5157"/>
    <w:rsid w:val="00DE7BC4"/>
    <w:rsid w:val="00DF1BBC"/>
    <w:rsid w:val="00E05BA5"/>
    <w:rsid w:val="00E07762"/>
    <w:rsid w:val="00E12CAA"/>
    <w:rsid w:val="00E318F2"/>
    <w:rsid w:val="00E334BB"/>
    <w:rsid w:val="00E35D5C"/>
    <w:rsid w:val="00E36A5E"/>
    <w:rsid w:val="00E4520C"/>
    <w:rsid w:val="00E45F90"/>
    <w:rsid w:val="00E47322"/>
    <w:rsid w:val="00E47E3C"/>
    <w:rsid w:val="00E52291"/>
    <w:rsid w:val="00E527BE"/>
    <w:rsid w:val="00E55EB6"/>
    <w:rsid w:val="00E56EFE"/>
    <w:rsid w:val="00E60CE6"/>
    <w:rsid w:val="00E61D02"/>
    <w:rsid w:val="00E62D48"/>
    <w:rsid w:val="00E63324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16E1"/>
    <w:rsid w:val="00E93FCF"/>
    <w:rsid w:val="00E96BF0"/>
    <w:rsid w:val="00E9778E"/>
    <w:rsid w:val="00EB2CE3"/>
    <w:rsid w:val="00EB7C66"/>
    <w:rsid w:val="00EC52AE"/>
    <w:rsid w:val="00EC72BE"/>
    <w:rsid w:val="00ED0572"/>
    <w:rsid w:val="00EE2791"/>
    <w:rsid w:val="00EE35E4"/>
    <w:rsid w:val="00F005C9"/>
    <w:rsid w:val="00F01300"/>
    <w:rsid w:val="00F04349"/>
    <w:rsid w:val="00F128D1"/>
    <w:rsid w:val="00F1404D"/>
    <w:rsid w:val="00F14B26"/>
    <w:rsid w:val="00F16B2B"/>
    <w:rsid w:val="00F16EDB"/>
    <w:rsid w:val="00F17AAE"/>
    <w:rsid w:val="00F208DC"/>
    <w:rsid w:val="00F21A3F"/>
    <w:rsid w:val="00F22CB3"/>
    <w:rsid w:val="00F234F5"/>
    <w:rsid w:val="00F3166C"/>
    <w:rsid w:val="00F33259"/>
    <w:rsid w:val="00F37979"/>
    <w:rsid w:val="00F44B92"/>
    <w:rsid w:val="00F44FB8"/>
    <w:rsid w:val="00F47DB6"/>
    <w:rsid w:val="00F502CA"/>
    <w:rsid w:val="00F519B9"/>
    <w:rsid w:val="00F55E8B"/>
    <w:rsid w:val="00F564F9"/>
    <w:rsid w:val="00F669BA"/>
    <w:rsid w:val="00F73FE0"/>
    <w:rsid w:val="00F7766C"/>
    <w:rsid w:val="00F80610"/>
    <w:rsid w:val="00F82076"/>
    <w:rsid w:val="00F87160"/>
    <w:rsid w:val="00F94FCC"/>
    <w:rsid w:val="00FA269F"/>
    <w:rsid w:val="00FA7C38"/>
    <w:rsid w:val="00FB22AF"/>
    <w:rsid w:val="00FB2AAE"/>
    <w:rsid w:val="00FB7F9C"/>
    <w:rsid w:val="00FC258F"/>
    <w:rsid w:val="00FC25E1"/>
    <w:rsid w:val="00FC3FA5"/>
    <w:rsid w:val="00FC6260"/>
    <w:rsid w:val="00FC6CD9"/>
    <w:rsid w:val="00FD2C03"/>
    <w:rsid w:val="00FD63B3"/>
    <w:rsid w:val="00FE0BA9"/>
    <w:rsid w:val="00FE1BFD"/>
    <w:rsid w:val="00FE48A8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>
      <o:colormru v:ext="edit" colors="#ddd"/>
    </o:shapedefaults>
    <o:shapelayout v:ext="edit">
      <o:idmap v:ext="edit" data="1"/>
    </o:shapelayout>
  </w:shapeDefaults>
  <w:decimalSymbol w:val=","/>
  <w:listSeparator w:val=";"/>
  <w14:docId w14:val="3F8579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 w:qFormat="1"/>
    <w:lsdException w:name="heading 2" w:uiPriority="11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Standaard Openbaar Ministerie"/>
    <w:next w:val="BasistekstOpenbaarMinisterie"/>
    <w:semiHidden/>
    <w:rsid w:val="00F17AAE"/>
    <w:pPr>
      <w:spacing w:line="280" w:lineRule="atLeast"/>
    </w:pPr>
    <w:rPr>
      <w:rFonts w:ascii="Verdana" w:hAnsi="Verdana" w:cs="Maiandra GD"/>
      <w:color w:val="000000"/>
      <w:sz w:val="18"/>
      <w:szCs w:val="18"/>
    </w:rPr>
  </w:style>
  <w:style w:type="paragraph" w:styleId="Kop1">
    <w:name w:val="heading 1"/>
    <w:aliases w:val="Kop 1 Openbaar Ministerie"/>
    <w:basedOn w:val="ZsysbasisOpenbaarMinisterie"/>
    <w:next w:val="BasistekstOpenbaarMinisterie"/>
    <w:uiPriority w:val="9"/>
    <w:qFormat/>
    <w:rsid w:val="00BB4AF6"/>
    <w:pPr>
      <w:keepNext/>
      <w:keepLines/>
      <w:numPr>
        <w:numId w:val="31"/>
      </w:numPr>
      <w:spacing w:before="100" w:line="240" w:lineRule="auto"/>
      <w:outlineLvl w:val="0"/>
    </w:pPr>
    <w:rPr>
      <w:b/>
      <w:bCs/>
      <w:sz w:val="22"/>
      <w:szCs w:val="32"/>
    </w:rPr>
  </w:style>
  <w:style w:type="paragraph" w:styleId="Kop2">
    <w:name w:val="heading 2"/>
    <w:aliases w:val="Kop 2 Openbaar Ministerie"/>
    <w:basedOn w:val="ZsysbasisOpenbaarMinisterie"/>
    <w:next w:val="BasistekstOpenbaarMinisterie"/>
    <w:uiPriority w:val="11"/>
    <w:qFormat/>
    <w:rsid w:val="001047C5"/>
    <w:pPr>
      <w:keepNext/>
      <w:keepLines/>
      <w:numPr>
        <w:ilvl w:val="1"/>
        <w:numId w:val="31"/>
      </w:numPr>
      <w:spacing w:before="284"/>
      <w:outlineLvl w:val="1"/>
    </w:pPr>
    <w:rPr>
      <w:bCs/>
      <w:iCs/>
      <w:szCs w:val="28"/>
    </w:rPr>
  </w:style>
  <w:style w:type="paragraph" w:styleId="Kop3">
    <w:name w:val="heading 3"/>
    <w:aliases w:val="Kop 3 Openbaar Ministerie"/>
    <w:basedOn w:val="ZsysbasisOpenbaarMinisterie"/>
    <w:next w:val="BasistekstOpenbaarMinisterie"/>
    <w:semiHidden/>
    <w:qFormat/>
    <w:rsid w:val="003A589D"/>
    <w:pPr>
      <w:keepNext/>
      <w:keepLines/>
      <w:numPr>
        <w:ilvl w:val="2"/>
        <w:numId w:val="31"/>
      </w:numPr>
      <w:spacing w:before="284"/>
      <w:outlineLvl w:val="2"/>
    </w:pPr>
    <w:rPr>
      <w:i/>
      <w:iCs/>
    </w:rPr>
  </w:style>
  <w:style w:type="paragraph" w:styleId="Kop4">
    <w:name w:val="heading 4"/>
    <w:aliases w:val="Kop 4 Openbaar Ministerie"/>
    <w:basedOn w:val="ZsysbasisOpenbaarMinisterie"/>
    <w:next w:val="BasistekstOpenbaarMinisterie"/>
    <w:semiHidden/>
    <w:rsid w:val="00532B31"/>
    <w:pPr>
      <w:keepNext/>
      <w:keepLines/>
      <w:numPr>
        <w:ilvl w:val="3"/>
        <w:numId w:val="31"/>
      </w:numPr>
      <w:outlineLvl w:val="3"/>
    </w:pPr>
    <w:rPr>
      <w:bCs/>
      <w:szCs w:val="24"/>
    </w:rPr>
  </w:style>
  <w:style w:type="paragraph" w:styleId="Kop5">
    <w:name w:val="heading 5"/>
    <w:aliases w:val="Kop 5 Openbaar Ministerie"/>
    <w:basedOn w:val="ZsysbasisOpenbaarMinisterie"/>
    <w:next w:val="BasistekstOpenbaarMinisterie"/>
    <w:semiHidden/>
    <w:rsid w:val="00532B31"/>
    <w:pPr>
      <w:keepNext/>
      <w:keepLines/>
      <w:numPr>
        <w:ilvl w:val="4"/>
        <w:numId w:val="31"/>
      </w:numPr>
      <w:outlineLvl w:val="4"/>
    </w:pPr>
    <w:rPr>
      <w:bCs/>
      <w:iCs/>
      <w:szCs w:val="22"/>
    </w:rPr>
  </w:style>
  <w:style w:type="paragraph" w:styleId="Kop6">
    <w:name w:val="heading 6"/>
    <w:aliases w:val="Kop 6 Openbaar Ministerie"/>
    <w:basedOn w:val="ZsysbasisOpenbaarMinisterie"/>
    <w:next w:val="BasistekstOpenbaarMinisterie"/>
    <w:semiHidden/>
    <w:rsid w:val="00532B31"/>
    <w:pPr>
      <w:keepNext/>
      <w:keepLines/>
      <w:numPr>
        <w:ilvl w:val="5"/>
        <w:numId w:val="31"/>
      </w:numPr>
      <w:outlineLvl w:val="5"/>
    </w:pPr>
  </w:style>
  <w:style w:type="paragraph" w:styleId="Kop7">
    <w:name w:val="heading 7"/>
    <w:aliases w:val="Kop 7 Openbaar Ministerie"/>
    <w:basedOn w:val="ZsysbasisOpenbaarMinisterie"/>
    <w:next w:val="BasistekstOpenbaarMinisterie"/>
    <w:semiHidden/>
    <w:rsid w:val="00532B31"/>
    <w:pPr>
      <w:keepNext/>
      <w:keepLines/>
      <w:numPr>
        <w:ilvl w:val="6"/>
        <w:numId w:val="31"/>
      </w:numPr>
      <w:outlineLvl w:val="6"/>
    </w:pPr>
    <w:rPr>
      <w:bCs/>
      <w:szCs w:val="20"/>
    </w:rPr>
  </w:style>
  <w:style w:type="paragraph" w:styleId="Kop8">
    <w:name w:val="heading 8"/>
    <w:aliases w:val="Kop 8 Openbaar Ministerie"/>
    <w:basedOn w:val="ZsysbasisOpenbaarMinisterie"/>
    <w:next w:val="BasistekstOpenbaarMinisterie"/>
    <w:semiHidden/>
    <w:rsid w:val="00532B31"/>
    <w:pPr>
      <w:keepNext/>
      <w:keepLines/>
      <w:numPr>
        <w:ilvl w:val="7"/>
        <w:numId w:val="31"/>
      </w:numPr>
      <w:outlineLvl w:val="7"/>
    </w:pPr>
    <w:rPr>
      <w:iCs/>
      <w:szCs w:val="20"/>
    </w:rPr>
  </w:style>
  <w:style w:type="paragraph" w:styleId="Kop9">
    <w:name w:val="heading 9"/>
    <w:aliases w:val="Kop 9 Openbaar Ministerie"/>
    <w:basedOn w:val="ZsysbasisOpenbaarMinisterie"/>
    <w:next w:val="BasistekstOpenbaarMinisterie"/>
    <w:semiHidden/>
    <w:rsid w:val="00532B31"/>
    <w:pPr>
      <w:keepNext/>
      <w:keepLines/>
      <w:numPr>
        <w:ilvl w:val="8"/>
        <w:numId w:val="31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OpenbaarMinisterie">
    <w:name w:val="Basistekst Openbaar Ministerie"/>
    <w:basedOn w:val="ZsysbasisOpenbaarMinisterie"/>
    <w:qFormat/>
    <w:rsid w:val="00122DED"/>
  </w:style>
  <w:style w:type="paragraph" w:customStyle="1" w:styleId="ZsysbasisOpenbaarMinisterie">
    <w:name w:val="Zsysbasis Openbaar Ministerie"/>
    <w:next w:val="BasistekstOpenbaarMinisterie"/>
    <w:link w:val="ZsysbasisOpenbaarMinisterieChar"/>
    <w:semiHidden/>
    <w:rsid w:val="00D8686B"/>
    <w:pPr>
      <w:spacing w:line="284" w:lineRule="atLeast"/>
    </w:pPr>
    <w:rPr>
      <w:rFonts w:ascii="Verdana" w:hAnsi="Verdana" w:cs="Maiandra GD"/>
      <w:color w:val="000000"/>
      <w:sz w:val="18"/>
      <w:szCs w:val="18"/>
    </w:rPr>
  </w:style>
  <w:style w:type="paragraph" w:customStyle="1" w:styleId="BasistekstvetOpenbaarMinisterie">
    <w:name w:val="Basistekst vet Openbaar Ministerie"/>
    <w:basedOn w:val="ZsysbasisOpenbaarMinisterie"/>
    <w:next w:val="BasistekstOpenbaarMinisterie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Openbaar Ministerie"/>
    <w:semiHidden/>
    <w:rsid w:val="00B460C2"/>
    <w:rPr>
      <w:color w:val="auto"/>
      <w:u w:val="none"/>
    </w:rPr>
  </w:style>
  <w:style w:type="character" w:styleId="Hyperlink">
    <w:name w:val="Hyperlink"/>
    <w:aliases w:val="Hyperlink Openbaar Ministerie"/>
    <w:uiPriority w:val="99"/>
    <w:rsid w:val="00B460C2"/>
    <w:rPr>
      <w:color w:val="auto"/>
      <w:u w:val="none"/>
    </w:rPr>
  </w:style>
  <w:style w:type="paragraph" w:customStyle="1" w:styleId="AdresvakOpenbaarMinisterie">
    <w:name w:val="Adresvak Openbaar Ministerie"/>
    <w:basedOn w:val="ZsysbasisOpenbaarMinisterie"/>
    <w:semiHidden/>
    <w:rsid w:val="009F717A"/>
    <w:pPr>
      <w:spacing w:line="280" w:lineRule="exact"/>
    </w:pPr>
    <w:rPr>
      <w:noProof/>
    </w:rPr>
  </w:style>
  <w:style w:type="paragraph" w:styleId="Koptekst">
    <w:name w:val="header"/>
    <w:basedOn w:val="ZsysbasisOpenbaarMinisterie"/>
    <w:next w:val="BasistekstOpenbaarMinisterie"/>
    <w:semiHidden/>
    <w:rsid w:val="00122DED"/>
  </w:style>
  <w:style w:type="paragraph" w:styleId="Voettekst">
    <w:name w:val="footer"/>
    <w:basedOn w:val="ZsysbasisOpenbaarMinisterie"/>
    <w:next w:val="BasistekstOpenbaarMinisterie"/>
    <w:link w:val="VoettekstChar"/>
    <w:rsid w:val="00122DED"/>
    <w:pPr>
      <w:jc w:val="right"/>
    </w:pPr>
  </w:style>
  <w:style w:type="paragraph" w:customStyle="1" w:styleId="KoptekstOpenbaarMinisterie">
    <w:name w:val="Koptekst Openbaar Ministerie"/>
    <w:basedOn w:val="ZsysbasisdocumentgegevensOpenbaarMinisterie"/>
    <w:semiHidden/>
    <w:rsid w:val="00122DED"/>
  </w:style>
  <w:style w:type="paragraph" w:customStyle="1" w:styleId="VoettekstOpenbaarMinisterie">
    <w:name w:val="Voettekst Openbaar Ministerie"/>
    <w:basedOn w:val="ZsysbasisdocumentgegevensOpenbaarMinisterie"/>
    <w:semiHidden/>
    <w:rsid w:val="00335D92"/>
    <w:pPr>
      <w:spacing w:line="228" w:lineRule="atLeast"/>
    </w:pPr>
    <w:rPr>
      <w:rFonts w:ascii="Arial Narrow" w:hAnsi="Arial Narrow"/>
      <w:color w:val="auto"/>
      <w:sz w:val="17"/>
    </w:rPr>
  </w:style>
  <w:style w:type="numbering" w:styleId="111111">
    <w:name w:val="Outline List 2"/>
    <w:basedOn w:val="Geenlijst"/>
    <w:semiHidden/>
    <w:rsid w:val="00E07762"/>
    <w:pPr>
      <w:numPr>
        <w:numId w:val="3"/>
      </w:numPr>
    </w:pPr>
  </w:style>
  <w:style w:type="numbering" w:styleId="1ai">
    <w:name w:val="Outline List 1"/>
    <w:basedOn w:val="Geenlijst"/>
    <w:semiHidden/>
    <w:rsid w:val="00E07762"/>
    <w:pPr>
      <w:numPr>
        <w:numId w:val="4"/>
      </w:numPr>
    </w:pPr>
  </w:style>
  <w:style w:type="paragraph" w:customStyle="1" w:styleId="BasistekstcursiefOpenbaarMinisterie">
    <w:name w:val="Basistekst cursief Openbaar Ministerie"/>
    <w:basedOn w:val="ZsysbasisOpenbaarMinisterie"/>
    <w:next w:val="BasistekstOpenbaarMinisterie"/>
    <w:semiHidden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OpenbaarMinisterie"/>
    <w:next w:val="BasistekstOpenbaarMinisterie"/>
    <w:semiHidden/>
    <w:rsid w:val="0020607F"/>
  </w:style>
  <w:style w:type="paragraph" w:styleId="Adresenvelop">
    <w:name w:val="envelope address"/>
    <w:basedOn w:val="ZsysbasisOpenbaarMinisterie"/>
    <w:next w:val="BasistekstOpenbaarMinisterie"/>
    <w:semiHidden/>
    <w:rsid w:val="0020607F"/>
  </w:style>
  <w:style w:type="paragraph" w:styleId="Afsluiting">
    <w:name w:val="Closing"/>
    <w:basedOn w:val="ZsysbasisOpenbaarMinisterie"/>
    <w:next w:val="BasistekstOpenbaarMinisterie"/>
    <w:semiHidden/>
    <w:rsid w:val="0020607F"/>
  </w:style>
  <w:style w:type="paragraph" w:customStyle="1" w:styleId="Inspring1eniveauOpenbaarMinisterie">
    <w:name w:val="Inspring 1e niveau Openbaar Ministerie"/>
    <w:basedOn w:val="ZsysbasisOpenbaarMinisterie"/>
    <w:semiHidden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OpenbaarMinisterie">
    <w:name w:val="Inspring 2e niveau Openbaar Ministerie"/>
    <w:basedOn w:val="ZsysbasisOpenbaarMinisterie"/>
    <w:semiHidden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OpenbaarMinisterie">
    <w:name w:val="Inspring 3e niveau Openbaar Ministerie"/>
    <w:basedOn w:val="ZsysbasisOpenbaarMinisterie"/>
    <w:semiHidden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OpenbaarMinisterie">
    <w:name w:val="Zwevend 1e niveau Openbaar Ministerie"/>
    <w:basedOn w:val="ZsysbasisOpenbaarMinisterie"/>
    <w:semiHidden/>
    <w:qFormat/>
    <w:rsid w:val="00122DED"/>
    <w:pPr>
      <w:ind w:left="284"/>
    </w:pPr>
  </w:style>
  <w:style w:type="paragraph" w:customStyle="1" w:styleId="Zwevend2eniveauOpenbaarMinisterie">
    <w:name w:val="Zwevend 2e niveau Openbaar Ministerie"/>
    <w:basedOn w:val="ZsysbasisOpenbaarMinisterie"/>
    <w:semiHidden/>
    <w:qFormat/>
    <w:rsid w:val="00122DED"/>
    <w:pPr>
      <w:ind w:left="567"/>
    </w:pPr>
  </w:style>
  <w:style w:type="paragraph" w:customStyle="1" w:styleId="Zwevend3eniveauOpenbaarMinisterie">
    <w:name w:val="Zwevend 3e niveau Openbaar Ministerie"/>
    <w:basedOn w:val="ZsysbasisOpenbaarMinisterie"/>
    <w:semiHidden/>
    <w:qFormat/>
    <w:rsid w:val="00122DED"/>
    <w:pPr>
      <w:ind w:left="851"/>
    </w:pPr>
  </w:style>
  <w:style w:type="paragraph" w:styleId="Inhopg1">
    <w:name w:val="toc 1"/>
    <w:aliases w:val="Inhopg 1 Openbaar Ministerie"/>
    <w:basedOn w:val="ZsysbasistocOpenbaarMinisterie"/>
    <w:next w:val="BasistekstOpenbaarMinisterie"/>
    <w:uiPriority w:val="39"/>
    <w:rsid w:val="00412D15"/>
    <w:pPr>
      <w:tabs>
        <w:tab w:val="right" w:leader="dot" w:pos="9639"/>
      </w:tabs>
      <w:ind w:right="-1"/>
    </w:pPr>
    <w:rPr>
      <w:b/>
      <w:noProof/>
    </w:rPr>
  </w:style>
  <w:style w:type="paragraph" w:styleId="Inhopg2">
    <w:name w:val="toc 2"/>
    <w:aliases w:val="Inhopg 2 Openbaar Ministerie"/>
    <w:basedOn w:val="ZsysbasistocOpenbaarMinisterie"/>
    <w:next w:val="BasistekstOpenbaarMinisterie"/>
    <w:uiPriority w:val="39"/>
    <w:rsid w:val="00E65900"/>
  </w:style>
  <w:style w:type="paragraph" w:styleId="Inhopg3">
    <w:name w:val="toc 3"/>
    <w:aliases w:val="Inhopg 3 Openbaar Ministerie"/>
    <w:basedOn w:val="ZsysbasistocOpenbaarMinisterie"/>
    <w:next w:val="BasistekstOpenbaarMinisterie"/>
    <w:semiHidden/>
    <w:rsid w:val="00E65900"/>
  </w:style>
  <w:style w:type="paragraph" w:styleId="Inhopg4">
    <w:name w:val="toc 4"/>
    <w:aliases w:val="Inhopg 4 Openbaar Ministerie"/>
    <w:basedOn w:val="ZsysbasistocOpenbaarMinisterie"/>
    <w:next w:val="BasistekstOpenbaarMinisterie"/>
    <w:semiHidden/>
    <w:rsid w:val="00122DED"/>
  </w:style>
  <w:style w:type="paragraph" w:styleId="Bronvermelding">
    <w:name w:val="table of authorities"/>
    <w:basedOn w:val="ZsysbasisOpenbaarMinisterie"/>
    <w:next w:val="BasistekstOpenbaarMinisterie"/>
    <w:semiHidden/>
    <w:rsid w:val="00F33259"/>
    <w:pPr>
      <w:ind w:left="180" w:hanging="180"/>
    </w:pPr>
  </w:style>
  <w:style w:type="paragraph" w:styleId="Index2">
    <w:name w:val="index 2"/>
    <w:basedOn w:val="ZsysbasisOpenbaarMinisterie"/>
    <w:next w:val="BasistekstOpenbaarMinisterie"/>
    <w:semiHidden/>
    <w:rsid w:val="00122DED"/>
  </w:style>
  <w:style w:type="paragraph" w:styleId="Index3">
    <w:name w:val="index 3"/>
    <w:basedOn w:val="ZsysbasisOpenbaarMinisterie"/>
    <w:next w:val="BasistekstOpenbaarMinisterie"/>
    <w:semiHidden/>
    <w:rsid w:val="00122DED"/>
  </w:style>
  <w:style w:type="paragraph" w:styleId="Ondertitel">
    <w:name w:val="Subtitle"/>
    <w:basedOn w:val="ZsysbasisOpenbaarMinisterie"/>
    <w:next w:val="BasistekstOpenbaarMinisterie"/>
    <w:semiHidden/>
    <w:rsid w:val="00122DED"/>
  </w:style>
  <w:style w:type="paragraph" w:styleId="Titel">
    <w:name w:val="Title"/>
    <w:basedOn w:val="ZsysbasisOpenbaarMinisterie"/>
    <w:next w:val="BasistekstOpenbaarMinisterie"/>
    <w:semiHidden/>
    <w:rsid w:val="00122DED"/>
  </w:style>
  <w:style w:type="paragraph" w:customStyle="1" w:styleId="Kop2zondernummerOpenbaarMinisterie">
    <w:name w:val="Kop 2 zonder nummer Openbaar Ministerie"/>
    <w:basedOn w:val="ZsysbasisOpenbaarMinisterie"/>
    <w:next w:val="BasistekstOpenbaarMinisterie"/>
    <w:uiPriority w:val="10"/>
    <w:qFormat/>
    <w:rsid w:val="001C484C"/>
    <w:pPr>
      <w:keepNext/>
      <w:keepLines/>
      <w:spacing w:before="284"/>
    </w:pPr>
    <w:rPr>
      <w:b/>
      <w:szCs w:val="28"/>
    </w:rPr>
  </w:style>
  <w:style w:type="character" w:styleId="Paginanummer">
    <w:name w:val="page number"/>
    <w:basedOn w:val="Standaardalinea-lettertype"/>
    <w:rsid w:val="00122DED"/>
  </w:style>
  <w:style w:type="character" w:customStyle="1" w:styleId="zsysVeldMarkering">
    <w:name w:val="zsysVeldMarkering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OpenbaarMinisterie">
    <w:name w:val="Kop 1 zonder nummer Openbaar Ministerie"/>
    <w:basedOn w:val="ZsysbasisOpenbaarMinisterie"/>
    <w:next w:val="BasistekstOpenbaarMinisterie"/>
    <w:uiPriority w:val="8"/>
    <w:qFormat/>
    <w:rsid w:val="00BB4AF6"/>
    <w:pPr>
      <w:keepNext/>
      <w:keepLines/>
      <w:spacing w:before="100" w:line="240" w:lineRule="auto"/>
    </w:pPr>
    <w:rPr>
      <w:b/>
      <w:sz w:val="22"/>
      <w:szCs w:val="32"/>
    </w:rPr>
  </w:style>
  <w:style w:type="paragraph" w:customStyle="1" w:styleId="Kop3zondernummerOpenbaarMinisterie">
    <w:name w:val="Kop 3 zonder nummer Openbaar Ministerie"/>
    <w:basedOn w:val="ZsysbasisOpenbaarMinisterie"/>
    <w:next w:val="BasistekstOpenbaarMinisterie"/>
    <w:semiHidden/>
    <w:qFormat/>
    <w:rsid w:val="00547F2C"/>
    <w:pPr>
      <w:keepNext/>
      <w:keepLines/>
      <w:spacing w:before="284"/>
    </w:pPr>
    <w:rPr>
      <w:i/>
    </w:rPr>
  </w:style>
  <w:style w:type="paragraph" w:styleId="Index4">
    <w:name w:val="index 4"/>
    <w:basedOn w:val="Standaard"/>
    <w:next w:val="Standaard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semiHidden/>
    <w:rsid w:val="00122DED"/>
    <w:pPr>
      <w:ind w:left="1620" w:hanging="180"/>
    </w:pPr>
  </w:style>
  <w:style w:type="paragraph" w:styleId="Inhopg5">
    <w:name w:val="toc 5"/>
    <w:aliases w:val="Inhopg 5 Openbaar Ministerie"/>
    <w:basedOn w:val="ZsysbasistocOpenbaarMinisterie"/>
    <w:next w:val="BasistekstOpenbaarMinisterie"/>
    <w:semiHidden/>
    <w:rsid w:val="003964D4"/>
  </w:style>
  <w:style w:type="paragraph" w:styleId="Inhopg6">
    <w:name w:val="toc 6"/>
    <w:aliases w:val="Inhopg 6 Openbaar Ministerie"/>
    <w:basedOn w:val="ZsysbasistocOpenbaarMinisterie"/>
    <w:next w:val="BasistekstOpenbaarMinisterie"/>
    <w:semiHidden/>
    <w:rsid w:val="003964D4"/>
  </w:style>
  <w:style w:type="paragraph" w:styleId="Inhopg7">
    <w:name w:val="toc 7"/>
    <w:aliases w:val="Inhopg 7 Openbaar Ministerie"/>
    <w:basedOn w:val="ZsysbasistocOpenbaarMinisterie"/>
    <w:next w:val="BasistekstOpenbaarMinisterie"/>
    <w:semiHidden/>
    <w:rsid w:val="003964D4"/>
  </w:style>
  <w:style w:type="paragraph" w:styleId="Inhopg8">
    <w:name w:val="toc 8"/>
    <w:aliases w:val="Inhopg 8 Openbaar Ministerie"/>
    <w:basedOn w:val="ZsysbasistocOpenbaarMinisterie"/>
    <w:next w:val="BasistekstOpenbaarMinisterie"/>
    <w:semiHidden/>
    <w:rsid w:val="003964D4"/>
  </w:style>
  <w:style w:type="paragraph" w:styleId="Inhopg9">
    <w:name w:val="toc 9"/>
    <w:aliases w:val="Inhopg 9 Openbaar Ministerie"/>
    <w:basedOn w:val="ZsysbasistocOpenbaarMinisterie"/>
    <w:next w:val="BasistekstOpenbaarMinisterie"/>
    <w:semiHidden/>
    <w:rsid w:val="003964D4"/>
  </w:style>
  <w:style w:type="paragraph" w:styleId="Afzender">
    <w:name w:val="envelope return"/>
    <w:basedOn w:val="ZsysbasisOpenbaarMinisterie"/>
    <w:next w:val="BasistekstOpenbaarMinisterie"/>
    <w:semiHidden/>
    <w:rsid w:val="0020607F"/>
  </w:style>
  <w:style w:type="numbering" w:styleId="Artikelsectie">
    <w:name w:val="Outline List 3"/>
    <w:basedOn w:val="Geenlijst"/>
    <w:semiHidden/>
    <w:rsid w:val="00E07762"/>
    <w:pPr>
      <w:numPr>
        <w:numId w:val="5"/>
      </w:numPr>
    </w:pPr>
  </w:style>
  <w:style w:type="paragraph" w:styleId="Berichtkop">
    <w:name w:val="Message Header"/>
    <w:basedOn w:val="ZsysbasisOpenbaarMinisterie"/>
    <w:next w:val="BasistekstOpenbaarMinisterie"/>
    <w:semiHidden/>
    <w:rsid w:val="0020607F"/>
  </w:style>
  <w:style w:type="paragraph" w:styleId="Bloktekst">
    <w:name w:val="Block Text"/>
    <w:basedOn w:val="ZsysbasisOpenbaarMinisterie"/>
    <w:next w:val="BasistekstOpenbaarMinisterie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OpenbaarMinisterie"/>
    <w:next w:val="BasistekstOpenbaarMinisterie"/>
    <w:semiHidden/>
    <w:rsid w:val="0020607F"/>
  </w:style>
  <w:style w:type="paragraph" w:styleId="Handtekening">
    <w:name w:val="Signature"/>
    <w:basedOn w:val="ZsysbasisOpenbaarMinisterie"/>
    <w:next w:val="BasistekstOpenbaarMinisterie"/>
    <w:semiHidden/>
    <w:rsid w:val="0020607F"/>
  </w:style>
  <w:style w:type="paragraph" w:styleId="HTML-voorafopgemaakt">
    <w:name w:val="HTML Preformatted"/>
    <w:basedOn w:val="ZsysbasisOpenbaarMinisterie"/>
    <w:next w:val="BasistekstOpenbaarMinisterie"/>
    <w:semiHidden/>
    <w:rsid w:val="0020607F"/>
  </w:style>
  <w:style w:type="table" w:styleId="Lichtelijst-accent6">
    <w:name w:val="Light List Accent 6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9999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</w:tcPr>
    </w:tblStylePr>
    <w:tblStylePr w:type="band1Horz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ED6A00"/>
        <w:left w:val="single" w:sz="8" w:space="0" w:color="ED6A00"/>
        <w:bottom w:val="single" w:sz="8" w:space="0" w:color="ED6A00"/>
        <w:right w:val="single" w:sz="8" w:space="0" w:color="ED6A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6A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</w:tcPr>
    </w:tblStylePr>
    <w:tblStylePr w:type="band1Horz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44165D"/>
        <w:left w:val="single" w:sz="8" w:space="0" w:color="44165D"/>
        <w:bottom w:val="single" w:sz="8" w:space="0" w:color="44165D"/>
        <w:right w:val="single" w:sz="8" w:space="0" w:color="44165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165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</w:tcPr>
    </w:tblStylePr>
    <w:tblStylePr w:type="band1Horz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001A35"/>
        <w:left w:val="single" w:sz="8" w:space="0" w:color="001A35"/>
        <w:bottom w:val="single" w:sz="8" w:space="0" w:color="001A35"/>
        <w:right w:val="single" w:sz="8" w:space="0" w:color="001A3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1A3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</w:tcPr>
    </w:tblStylePr>
    <w:tblStylePr w:type="band1Horz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</w:tcPr>
    </w:tblStylePr>
  </w:style>
  <w:style w:type="paragraph" w:styleId="HTML-adres">
    <w:name w:val="HTML Address"/>
    <w:basedOn w:val="ZsysbasisOpenbaarMinisterie"/>
    <w:next w:val="BasistekstOpenbaarMinisterie"/>
    <w:semiHidden/>
    <w:rsid w:val="0020607F"/>
  </w:style>
  <w:style w:type="table" w:styleId="Lichtelijst-accent2">
    <w:name w:val="Light List Accent 2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91D2F3"/>
        <w:left w:val="single" w:sz="8" w:space="0" w:color="91D2F3"/>
        <w:bottom w:val="single" w:sz="8" w:space="0" w:color="91D2F3"/>
        <w:right w:val="single" w:sz="8" w:space="0" w:color="91D2F3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1D2F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</w:tcPr>
    </w:tblStylePr>
    <w:tblStylePr w:type="band1Horz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rPr>
      <w:color w:val="727272"/>
    </w:rPr>
    <w:tblPr>
      <w:tblStyleRowBandSize w:val="1"/>
      <w:tblStyleColBandSize w:val="1"/>
      <w:tblBorders>
        <w:top w:val="single" w:sz="8" w:space="0" w:color="999999"/>
        <w:bottom w:val="single" w:sz="8" w:space="0" w:color="99999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99999"/>
          <w:left w:val="nil"/>
          <w:bottom w:val="single" w:sz="8" w:space="0" w:color="99999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99999"/>
          <w:left w:val="nil"/>
          <w:bottom w:val="single" w:sz="8" w:space="0" w:color="99999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5E5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OpenbaarMinisterie"/>
    <w:next w:val="BasistekstOpenbaarMinisterie"/>
    <w:semiHidden/>
    <w:rsid w:val="00F33259"/>
    <w:pPr>
      <w:ind w:left="284" w:hanging="284"/>
    </w:pPr>
  </w:style>
  <w:style w:type="paragraph" w:styleId="Lijst2">
    <w:name w:val="List 2"/>
    <w:basedOn w:val="ZsysbasisOpenbaarMinisterie"/>
    <w:next w:val="BasistekstOpenbaarMinisterie"/>
    <w:semiHidden/>
    <w:rsid w:val="00F33259"/>
    <w:pPr>
      <w:ind w:left="568" w:hanging="284"/>
    </w:pPr>
  </w:style>
  <w:style w:type="paragraph" w:styleId="Lijst3">
    <w:name w:val="List 3"/>
    <w:basedOn w:val="ZsysbasisOpenbaarMinisterie"/>
    <w:next w:val="BasistekstOpenbaarMinisterie"/>
    <w:semiHidden/>
    <w:rsid w:val="00F33259"/>
    <w:pPr>
      <w:ind w:left="851" w:hanging="284"/>
    </w:pPr>
  </w:style>
  <w:style w:type="paragraph" w:styleId="Lijst4">
    <w:name w:val="List 4"/>
    <w:basedOn w:val="ZsysbasisOpenbaarMinisterie"/>
    <w:next w:val="BasistekstOpenbaarMinisterie"/>
    <w:semiHidden/>
    <w:rsid w:val="00F33259"/>
    <w:pPr>
      <w:ind w:left="1135" w:hanging="284"/>
    </w:pPr>
  </w:style>
  <w:style w:type="paragraph" w:styleId="Lijst5">
    <w:name w:val="List 5"/>
    <w:basedOn w:val="ZsysbasisOpenbaarMinisterie"/>
    <w:next w:val="BasistekstOpenbaarMinisterie"/>
    <w:semiHidden/>
    <w:rsid w:val="00F33259"/>
    <w:pPr>
      <w:ind w:left="1418" w:hanging="284"/>
    </w:pPr>
  </w:style>
  <w:style w:type="paragraph" w:styleId="Index1">
    <w:name w:val="index 1"/>
    <w:basedOn w:val="ZsysbasisOpenbaarMinisterie"/>
    <w:next w:val="BasistekstOpenbaarMinisterie"/>
    <w:semiHidden/>
    <w:rsid w:val="00F33259"/>
  </w:style>
  <w:style w:type="paragraph" w:styleId="Lijstopsomteken">
    <w:name w:val="List Bullet"/>
    <w:basedOn w:val="ZsysbasisOpenbaarMinisterie"/>
    <w:next w:val="BasistekstOpenbaarMinisterie"/>
    <w:semiHidden/>
    <w:rsid w:val="00E7078D"/>
    <w:pPr>
      <w:numPr>
        <w:numId w:val="9"/>
      </w:numPr>
      <w:ind w:left="357" w:hanging="357"/>
    </w:pPr>
  </w:style>
  <w:style w:type="paragraph" w:styleId="Lijstopsomteken2">
    <w:name w:val="List Bullet 2"/>
    <w:basedOn w:val="ZsysbasisOpenbaarMinisterie"/>
    <w:next w:val="BasistekstOpenbaarMinisterie"/>
    <w:semiHidden/>
    <w:rsid w:val="00E7078D"/>
    <w:pPr>
      <w:numPr>
        <w:numId w:val="10"/>
      </w:numPr>
      <w:ind w:left="641" w:hanging="357"/>
    </w:pPr>
  </w:style>
  <w:style w:type="paragraph" w:styleId="Lijstopsomteken3">
    <w:name w:val="List Bullet 3"/>
    <w:basedOn w:val="ZsysbasisOpenbaarMinisterie"/>
    <w:next w:val="BasistekstOpenbaarMinisterie"/>
    <w:semiHidden/>
    <w:rsid w:val="00E7078D"/>
    <w:pPr>
      <w:numPr>
        <w:numId w:val="11"/>
      </w:numPr>
      <w:ind w:left="924" w:hanging="357"/>
    </w:pPr>
  </w:style>
  <w:style w:type="paragraph" w:styleId="Lijstopsomteken4">
    <w:name w:val="List Bullet 4"/>
    <w:basedOn w:val="ZsysbasisOpenbaarMinisterie"/>
    <w:next w:val="BasistekstOpenbaarMinisterie"/>
    <w:semiHidden/>
    <w:rsid w:val="00E7078D"/>
    <w:pPr>
      <w:numPr>
        <w:numId w:val="12"/>
      </w:numPr>
      <w:ind w:left="1208" w:hanging="357"/>
    </w:pPr>
  </w:style>
  <w:style w:type="paragraph" w:styleId="Lijstnummering">
    <w:name w:val="List Number"/>
    <w:basedOn w:val="ZsysbasisOpenbaarMinisterie"/>
    <w:next w:val="BasistekstOpenbaarMinisterie"/>
    <w:semiHidden/>
    <w:rsid w:val="00705849"/>
    <w:pPr>
      <w:numPr>
        <w:numId w:val="14"/>
      </w:numPr>
      <w:ind w:left="357" w:hanging="357"/>
    </w:pPr>
  </w:style>
  <w:style w:type="paragraph" w:styleId="Lijstnummering2">
    <w:name w:val="List Number 2"/>
    <w:basedOn w:val="ZsysbasisOpenbaarMinisterie"/>
    <w:next w:val="BasistekstOpenbaarMinisterie"/>
    <w:semiHidden/>
    <w:rsid w:val="00705849"/>
    <w:pPr>
      <w:numPr>
        <w:numId w:val="15"/>
      </w:numPr>
      <w:ind w:left="641" w:hanging="357"/>
    </w:pPr>
  </w:style>
  <w:style w:type="paragraph" w:styleId="Lijstnummering3">
    <w:name w:val="List Number 3"/>
    <w:basedOn w:val="ZsysbasisOpenbaarMinisterie"/>
    <w:next w:val="BasistekstOpenbaarMinisterie"/>
    <w:semiHidden/>
    <w:rsid w:val="00705849"/>
    <w:pPr>
      <w:numPr>
        <w:numId w:val="16"/>
      </w:numPr>
      <w:ind w:left="924" w:hanging="357"/>
    </w:pPr>
  </w:style>
  <w:style w:type="paragraph" w:styleId="Lijstnummering4">
    <w:name w:val="List Number 4"/>
    <w:basedOn w:val="ZsysbasisOpenbaarMinisterie"/>
    <w:next w:val="BasistekstOpenbaarMinisterie"/>
    <w:semiHidden/>
    <w:rsid w:val="00705849"/>
    <w:pPr>
      <w:numPr>
        <w:numId w:val="17"/>
      </w:numPr>
      <w:ind w:left="1208" w:hanging="357"/>
    </w:pPr>
  </w:style>
  <w:style w:type="paragraph" w:styleId="Lijstnummering5">
    <w:name w:val="List Number 5"/>
    <w:basedOn w:val="ZsysbasisOpenbaarMinisterie"/>
    <w:next w:val="BasistekstOpenbaarMinisterie"/>
    <w:semiHidden/>
    <w:rsid w:val="00705849"/>
    <w:pPr>
      <w:numPr>
        <w:numId w:val="18"/>
      </w:numPr>
      <w:ind w:left="1491" w:hanging="357"/>
    </w:pPr>
  </w:style>
  <w:style w:type="paragraph" w:styleId="Lijstvoortzetting">
    <w:name w:val="List Continue"/>
    <w:basedOn w:val="ZsysbasisOpenbaarMinisterie"/>
    <w:next w:val="BasistekstOpenbaarMinisterie"/>
    <w:semiHidden/>
    <w:rsid w:val="00705849"/>
    <w:pPr>
      <w:ind w:left="284"/>
    </w:pPr>
  </w:style>
  <w:style w:type="paragraph" w:styleId="Lijstvoortzetting2">
    <w:name w:val="List Continue 2"/>
    <w:basedOn w:val="ZsysbasisOpenbaarMinisterie"/>
    <w:next w:val="BasistekstOpenbaarMinisterie"/>
    <w:semiHidden/>
    <w:rsid w:val="00705849"/>
    <w:pPr>
      <w:ind w:left="567"/>
    </w:pPr>
  </w:style>
  <w:style w:type="paragraph" w:styleId="Lijstvoortzetting3">
    <w:name w:val="List Continue 3"/>
    <w:basedOn w:val="ZsysbasisOpenbaarMinisterie"/>
    <w:next w:val="BasistekstOpenbaarMinisterie"/>
    <w:semiHidden/>
    <w:rsid w:val="00705849"/>
    <w:pPr>
      <w:ind w:left="851"/>
    </w:pPr>
  </w:style>
  <w:style w:type="paragraph" w:styleId="Lijstvoortzetting4">
    <w:name w:val="List Continue 4"/>
    <w:basedOn w:val="ZsysbasisOpenbaarMinisterie"/>
    <w:next w:val="BasistekstOpenbaarMinisterie"/>
    <w:semiHidden/>
    <w:rsid w:val="00705849"/>
    <w:pPr>
      <w:ind w:left="1134"/>
    </w:pPr>
  </w:style>
  <w:style w:type="paragraph" w:styleId="Lijstvoortzetting5">
    <w:name w:val="List Continue 5"/>
    <w:basedOn w:val="ZsysbasisOpenbaarMinisterie"/>
    <w:next w:val="BasistekstOpenbaarMinisterie"/>
    <w:semiHidden/>
    <w:rsid w:val="00705849"/>
    <w:pPr>
      <w:ind w:left="1418"/>
    </w:pPr>
  </w:style>
  <w:style w:type="character" w:styleId="Intensievebenadrukking">
    <w:name w:val="Intense Emphasis"/>
    <w:uiPriority w:val="21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OpenbaarMinisterie"/>
    <w:next w:val="BasistekstOpenbaarMinisterie"/>
    <w:semiHidden/>
    <w:rsid w:val="0020607F"/>
  </w:style>
  <w:style w:type="paragraph" w:styleId="Notitiekop">
    <w:name w:val="Note Heading"/>
    <w:basedOn w:val="ZsysbasisOpenbaarMinisterie"/>
    <w:next w:val="BasistekstOpenbaarMinisterie"/>
    <w:semiHidden/>
    <w:rsid w:val="0020607F"/>
  </w:style>
  <w:style w:type="paragraph" w:styleId="Plattetekst">
    <w:name w:val="Body Text"/>
    <w:basedOn w:val="ZsysbasisOpenbaarMinisterie"/>
    <w:next w:val="BasistekstOpenbaarMinisterie"/>
    <w:link w:val="PlattetekstChar"/>
    <w:semiHidden/>
    <w:rsid w:val="0020607F"/>
  </w:style>
  <w:style w:type="paragraph" w:styleId="Plattetekst2">
    <w:name w:val="Body Text 2"/>
    <w:basedOn w:val="ZsysbasisOpenbaarMinisterie"/>
    <w:next w:val="BasistekstOpenbaarMinisterie"/>
    <w:link w:val="Plattetekst2Char"/>
    <w:semiHidden/>
    <w:rsid w:val="00E7078D"/>
  </w:style>
  <w:style w:type="paragraph" w:styleId="Plattetekst3">
    <w:name w:val="Body Text 3"/>
    <w:basedOn w:val="ZsysbasisOpenbaarMinisterie"/>
    <w:next w:val="BasistekstOpenbaarMinisterie"/>
    <w:semiHidden/>
    <w:rsid w:val="0020607F"/>
  </w:style>
  <w:style w:type="paragraph" w:styleId="Platteteksteersteinspringing">
    <w:name w:val="Body Text First Indent"/>
    <w:basedOn w:val="ZsysbasisOpenbaarMinisterie"/>
    <w:next w:val="BasistekstOpenbaarMinisterie"/>
    <w:link w:val="PlatteteksteersteinspringingChar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link w:val="Platteteksteersteinspringing"/>
    <w:rsid w:val="00E7078D"/>
    <w:rPr>
      <w:rFonts w:ascii="Verdana" w:hAnsi="Verdana" w:cs="Maiandra GD"/>
      <w:color w:val="000000"/>
      <w:sz w:val="18"/>
      <w:szCs w:val="18"/>
    </w:rPr>
  </w:style>
  <w:style w:type="paragraph" w:styleId="Plattetekstinspringen">
    <w:name w:val="Body Text Indent"/>
    <w:basedOn w:val="ZsysbasisOpenbaarMinisterie"/>
    <w:next w:val="BasistekstOpenbaarMinisterie"/>
    <w:link w:val="PlattetekstinspringenChar"/>
    <w:semiHidden/>
    <w:rsid w:val="00E7078D"/>
    <w:pPr>
      <w:ind w:left="284"/>
    </w:pPr>
  </w:style>
  <w:style w:type="character" w:customStyle="1" w:styleId="PlattetekstinspringenChar">
    <w:name w:val="Platte tekst inspringen Char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OpenbaarMinisterie"/>
    <w:next w:val="BasistekstOpenbaarMinisterie"/>
    <w:link w:val="Platteteksteersteinspringing2Char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OpenbaarMinisterieChar">
    <w:name w:val="Zsysbasis Openbaar Ministerie Char"/>
    <w:link w:val="ZsysbasisOpenbaarMinisterie"/>
    <w:semiHidden/>
    <w:rsid w:val="00D8686B"/>
    <w:rPr>
      <w:rFonts w:ascii="Verdana" w:hAnsi="Verdana" w:cs="Maiandra GD"/>
      <w:color w:val="000000"/>
      <w:sz w:val="18"/>
      <w:szCs w:val="18"/>
    </w:rPr>
  </w:style>
  <w:style w:type="paragraph" w:styleId="Standaardinspringing">
    <w:name w:val="Normal Indent"/>
    <w:basedOn w:val="ZsysbasisOpenbaarMinisterie"/>
    <w:next w:val="BasistekstOpenbaarMinisterie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Openbaar Ministerie"/>
    <w:semiHidden/>
    <w:rsid w:val="00CB7600"/>
    <w:rPr>
      <w:vertAlign w:val="superscript"/>
    </w:rPr>
  </w:style>
  <w:style w:type="paragraph" w:styleId="Voetnoottekst">
    <w:name w:val="footnote text"/>
    <w:aliases w:val="Voetnoottekst Openbaar Ministerie"/>
    <w:basedOn w:val="ZsysbasisOpenbaarMinisterie"/>
    <w:semiHidden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semiHidden/>
    <w:rsid w:val="00451FDB"/>
    <w:rPr>
      <w:b w:val="0"/>
      <w:bCs w:val="0"/>
    </w:rPr>
  </w:style>
  <w:style w:type="paragraph" w:styleId="Datum">
    <w:name w:val="Date"/>
    <w:basedOn w:val="ZsysbasisOpenbaarMinisterie"/>
    <w:next w:val="BasistekstOpenbaarMinisterie"/>
    <w:semiHidden/>
    <w:rsid w:val="0020607F"/>
  </w:style>
  <w:style w:type="paragraph" w:styleId="Tekstzonderopmaak">
    <w:name w:val="Plain Text"/>
    <w:basedOn w:val="ZsysbasisOpenbaarMinisterie"/>
    <w:next w:val="BasistekstOpenbaarMinisterie"/>
    <w:semiHidden/>
    <w:rsid w:val="0020607F"/>
  </w:style>
  <w:style w:type="paragraph" w:styleId="Ballontekst">
    <w:name w:val="Balloon Text"/>
    <w:basedOn w:val="ZsysbasisOpenbaarMinisterie"/>
    <w:next w:val="BasistekstOpenbaarMinisterie"/>
    <w:semiHidden/>
    <w:rsid w:val="0020607F"/>
  </w:style>
  <w:style w:type="paragraph" w:styleId="Bijschrift">
    <w:name w:val="caption"/>
    <w:aliases w:val="Bijschrift Openbaar Ministerie"/>
    <w:basedOn w:val="ZsysbasisOpenbaarMinisterie"/>
    <w:next w:val="BasistekstOpenbaarMinisterie"/>
    <w:semiHidden/>
    <w:qFormat/>
    <w:rsid w:val="0020607F"/>
  </w:style>
  <w:style w:type="character" w:customStyle="1" w:styleId="TekstopmerkingChar">
    <w:name w:val="Tekst opmerking Char"/>
    <w:link w:val="Tekstopmerking"/>
    <w:semiHidden/>
    <w:rsid w:val="008736AE"/>
    <w:rPr>
      <w:rFonts w:ascii="Verdana" w:hAnsi="Verdana" w:cs="Maiandra GD"/>
      <w:color w:val="000000"/>
      <w:sz w:val="18"/>
      <w:szCs w:val="18"/>
    </w:rPr>
  </w:style>
  <w:style w:type="paragraph" w:styleId="Documentstructuur">
    <w:name w:val="Document Map"/>
    <w:basedOn w:val="ZsysbasisOpenbaarMinisterie"/>
    <w:next w:val="BasistekstOpenbaarMinisterie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rPr>
      <w:color w:val="B14F00"/>
    </w:rPr>
    <w:tblPr>
      <w:tblStyleRowBandSize w:val="1"/>
      <w:tblStyleColBandSize w:val="1"/>
      <w:tblBorders>
        <w:top w:val="single" w:sz="8" w:space="0" w:color="ED6A00"/>
        <w:bottom w:val="single" w:sz="8" w:space="0" w:color="ED6A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6A00"/>
          <w:left w:val="nil"/>
          <w:bottom w:val="single" w:sz="8" w:space="0" w:color="ED6A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6A00"/>
          <w:left w:val="nil"/>
          <w:bottom w:val="single" w:sz="8" w:space="0" w:color="ED6A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9B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9BB"/>
      </w:tcPr>
    </w:tblStylePr>
  </w:style>
  <w:style w:type="paragraph" w:styleId="Eindnoottekst">
    <w:name w:val="endnote text"/>
    <w:aliases w:val="Eindnoottekst Openbaar Ministerie"/>
    <w:basedOn w:val="ZsysbasisOpenbaarMinisterie"/>
    <w:next w:val="BasistekstOpenbaarMinisterie"/>
    <w:semiHidden/>
    <w:rsid w:val="0020607F"/>
  </w:style>
  <w:style w:type="paragraph" w:styleId="Indexkop">
    <w:name w:val="index heading"/>
    <w:basedOn w:val="ZsysbasisOpenbaarMinisterie"/>
    <w:next w:val="BasistekstOpenbaarMinisterie"/>
    <w:semiHidden/>
    <w:rsid w:val="0020607F"/>
  </w:style>
  <w:style w:type="paragraph" w:styleId="Kopbronvermelding">
    <w:name w:val="toa heading"/>
    <w:basedOn w:val="ZsysbasisOpenbaarMinisterie"/>
    <w:next w:val="BasistekstOpenbaarMinisterie"/>
    <w:semiHidden/>
    <w:rsid w:val="0020607F"/>
  </w:style>
  <w:style w:type="paragraph" w:styleId="Lijstopsomteken5">
    <w:name w:val="List Bullet 5"/>
    <w:basedOn w:val="ZsysbasisOpenbaarMinisterie"/>
    <w:next w:val="BasistekstOpenbaarMinisterie"/>
    <w:semiHidden/>
    <w:rsid w:val="00E7078D"/>
    <w:pPr>
      <w:numPr>
        <w:numId w:val="13"/>
      </w:numPr>
      <w:ind w:left="1491" w:hanging="357"/>
    </w:pPr>
  </w:style>
  <w:style w:type="paragraph" w:styleId="Macrotekst">
    <w:name w:val="macro"/>
    <w:basedOn w:val="ZsysbasisOpenbaarMinisterie"/>
    <w:next w:val="BasistekstOpenbaarMinisterie"/>
    <w:semiHidden/>
    <w:rsid w:val="0020607F"/>
  </w:style>
  <w:style w:type="paragraph" w:styleId="Tekstopmerking">
    <w:name w:val="annotation text"/>
    <w:basedOn w:val="ZsysbasisOpenbaarMinisterie"/>
    <w:next w:val="BasistekstOpenbaarMinisterie"/>
    <w:link w:val="TekstopmerkingChar"/>
    <w:semiHidden/>
    <w:rsid w:val="0020607F"/>
  </w:style>
  <w:style w:type="character" w:styleId="Intensieveverwijzing">
    <w:name w:val="Intense Reference"/>
    <w:uiPriority w:val="32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semiHidden/>
    <w:rsid w:val="0020607F"/>
    <w:rPr>
      <w:sz w:val="18"/>
      <w:szCs w:val="18"/>
    </w:rPr>
  </w:style>
  <w:style w:type="paragraph" w:customStyle="1" w:styleId="Opsommingteken1eniveauOpenbaarMinisterie">
    <w:name w:val="Opsomming teken 1e niveau Openbaar Ministerie"/>
    <w:basedOn w:val="ZsysbasisOpenbaarMinisterie"/>
    <w:uiPriority w:val="2"/>
    <w:qFormat/>
    <w:rsid w:val="00832CF2"/>
    <w:pPr>
      <w:numPr>
        <w:numId w:val="30"/>
      </w:numPr>
    </w:pPr>
  </w:style>
  <w:style w:type="paragraph" w:customStyle="1" w:styleId="Opsommingteken2eniveauOpenbaarMinisterie">
    <w:name w:val="Opsomming teken 2e niveau Openbaar Ministerie"/>
    <w:basedOn w:val="ZsysbasisOpenbaarMinisterie"/>
    <w:uiPriority w:val="3"/>
    <w:qFormat/>
    <w:rsid w:val="0013315B"/>
    <w:pPr>
      <w:numPr>
        <w:ilvl w:val="1"/>
        <w:numId w:val="30"/>
      </w:numPr>
    </w:pPr>
  </w:style>
  <w:style w:type="paragraph" w:customStyle="1" w:styleId="Opsommingteken3eniveauOpenbaarMinisterie">
    <w:name w:val="Opsomming teken 3e niveau Openbaar Ministerie"/>
    <w:basedOn w:val="ZsysbasisOpenbaarMinisterie"/>
    <w:uiPriority w:val="4"/>
    <w:qFormat/>
    <w:rsid w:val="001769AC"/>
    <w:pPr>
      <w:numPr>
        <w:ilvl w:val="2"/>
        <w:numId w:val="30"/>
      </w:numPr>
    </w:pPr>
  </w:style>
  <w:style w:type="paragraph" w:customStyle="1" w:styleId="Opsommingbolletje1eniveauOpenbaarMinisterie">
    <w:name w:val="Opsomming bolletje 1e niveau Openbaar Ministerie"/>
    <w:basedOn w:val="ZsysbasisOpenbaarMinisterie"/>
    <w:uiPriority w:val="5"/>
    <w:qFormat/>
    <w:rsid w:val="004472F0"/>
    <w:pPr>
      <w:numPr>
        <w:numId w:val="25"/>
      </w:numPr>
    </w:pPr>
  </w:style>
  <w:style w:type="paragraph" w:customStyle="1" w:styleId="Opsommingbolletje2eniveauOpenbaarMinisterie">
    <w:name w:val="Opsomming bolletje 2e niveau Openbaar Ministerie"/>
    <w:basedOn w:val="ZsysbasisOpenbaarMinisterie"/>
    <w:semiHidden/>
    <w:qFormat/>
    <w:rsid w:val="000C370A"/>
    <w:pPr>
      <w:numPr>
        <w:ilvl w:val="1"/>
        <w:numId w:val="25"/>
      </w:numPr>
    </w:pPr>
  </w:style>
  <w:style w:type="paragraph" w:customStyle="1" w:styleId="Opsommingbolletje3eniveauOpenbaarMinisterie">
    <w:name w:val="Opsomming bolletje 3e niveau Openbaar Ministerie"/>
    <w:basedOn w:val="ZsysbasisOpenbaarMinisterie"/>
    <w:semiHidden/>
    <w:qFormat/>
    <w:rsid w:val="001E75F4"/>
    <w:pPr>
      <w:numPr>
        <w:ilvl w:val="2"/>
        <w:numId w:val="25"/>
      </w:numPr>
    </w:pPr>
  </w:style>
  <w:style w:type="numbering" w:customStyle="1" w:styleId="OpsommingbolletjeOpenbaarMinisterie">
    <w:name w:val="Opsomming bolletje Openbaar Ministerie"/>
    <w:uiPriority w:val="99"/>
    <w:semiHidden/>
    <w:rsid w:val="005F6797"/>
    <w:pPr>
      <w:numPr>
        <w:numId w:val="22"/>
      </w:numPr>
    </w:pPr>
  </w:style>
  <w:style w:type="paragraph" w:customStyle="1" w:styleId="Opsommingkleineletter1eniveauOpenbaarMinisterie">
    <w:name w:val="Opsomming kleine letter 1e niveau Openbaar Ministerie"/>
    <w:basedOn w:val="ZsysbasisOpenbaarMinisterie"/>
    <w:uiPriority w:val="6"/>
    <w:qFormat/>
    <w:rsid w:val="002E1BBC"/>
    <w:pPr>
      <w:numPr>
        <w:numId w:val="26"/>
      </w:numPr>
    </w:pPr>
  </w:style>
  <w:style w:type="paragraph" w:customStyle="1" w:styleId="Opsommingkleineletter2eniveauOpenbaarMinisterie">
    <w:name w:val="Opsomming kleine letter 2e niveau Openbaar Ministerie"/>
    <w:basedOn w:val="ZsysbasisOpenbaarMinisterie"/>
    <w:semiHidden/>
    <w:qFormat/>
    <w:rsid w:val="00963403"/>
    <w:pPr>
      <w:numPr>
        <w:ilvl w:val="1"/>
        <w:numId w:val="26"/>
      </w:numPr>
    </w:pPr>
  </w:style>
  <w:style w:type="paragraph" w:customStyle="1" w:styleId="Opsommingkleineletter3eniveauOpenbaarMinisterie">
    <w:name w:val="Opsomming kleine letter 3e niveau Openbaar Ministerie"/>
    <w:basedOn w:val="ZsysbasisOpenbaarMinisterie"/>
    <w:semiHidden/>
    <w:qFormat/>
    <w:rsid w:val="001E4D42"/>
    <w:pPr>
      <w:numPr>
        <w:ilvl w:val="2"/>
        <w:numId w:val="26"/>
      </w:numPr>
    </w:pPr>
  </w:style>
  <w:style w:type="numbering" w:customStyle="1" w:styleId="OpsommingkleineletterOpenbaarMinisterie">
    <w:name w:val="Opsomming kleine letter Openbaar Ministerie"/>
    <w:uiPriority w:val="99"/>
    <w:semiHidden/>
    <w:rsid w:val="00B35424"/>
    <w:pPr>
      <w:numPr>
        <w:numId w:val="23"/>
      </w:numPr>
    </w:pPr>
  </w:style>
  <w:style w:type="paragraph" w:customStyle="1" w:styleId="Opsommingnummer1eniveauOpenbaarMinisterie">
    <w:name w:val="Opsomming nummer 1e niveau Openbaar Ministerie"/>
    <w:basedOn w:val="ZsysbasisOpenbaarMinisterie"/>
    <w:uiPriority w:val="7"/>
    <w:qFormat/>
    <w:rsid w:val="00646F13"/>
    <w:pPr>
      <w:numPr>
        <w:numId w:val="27"/>
      </w:numPr>
    </w:pPr>
  </w:style>
  <w:style w:type="paragraph" w:customStyle="1" w:styleId="Opsommingnummer2eniveauOpenbaarMinisterie">
    <w:name w:val="Opsomming nummer 2e niveau Openbaar Ministerie"/>
    <w:basedOn w:val="ZsysbasisOpenbaarMinisterie"/>
    <w:semiHidden/>
    <w:qFormat/>
    <w:rsid w:val="00646835"/>
    <w:pPr>
      <w:numPr>
        <w:ilvl w:val="1"/>
        <w:numId w:val="27"/>
      </w:numPr>
    </w:pPr>
  </w:style>
  <w:style w:type="paragraph" w:customStyle="1" w:styleId="Opsommingnummer3eniveauOpenbaarMinisterie">
    <w:name w:val="Opsomming nummer 3e niveau Openbaar Ministerie"/>
    <w:basedOn w:val="ZsysbasisOpenbaarMinisterie"/>
    <w:semiHidden/>
    <w:qFormat/>
    <w:rsid w:val="005B383D"/>
    <w:pPr>
      <w:numPr>
        <w:ilvl w:val="2"/>
        <w:numId w:val="27"/>
      </w:numPr>
    </w:pPr>
  </w:style>
  <w:style w:type="numbering" w:customStyle="1" w:styleId="OpsommingnummerOpenbaarMinisterie">
    <w:name w:val="Opsomming nummer Openbaar Ministerie"/>
    <w:uiPriority w:val="99"/>
    <w:semiHidden/>
    <w:rsid w:val="00BB35DF"/>
    <w:pPr>
      <w:numPr>
        <w:numId w:val="24"/>
      </w:numPr>
    </w:pPr>
  </w:style>
  <w:style w:type="paragraph" w:customStyle="1" w:styleId="Opsommingopenrondje1eniveauOpenbaarMinisterie">
    <w:name w:val="Opsomming open rondje 1e niveau Openbaar Ministerie"/>
    <w:basedOn w:val="ZsysbasisOpenbaarMinisterie"/>
    <w:semiHidden/>
    <w:rsid w:val="00BC454E"/>
    <w:pPr>
      <w:numPr>
        <w:numId w:val="28"/>
      </w:numPr>
    </w:pPr>
  </w:style>
  <w:style w:type="paragraph" w:customStyle="1" w:styleId="Opsommingopenrondje2eniveauOpenbaarMinisterie">
    <w:name w:val="Opsomming open rondje 2e niveau Openbaar Ministerie"/>
    <w:basedOn w:val="ZsysbasisOpenbaarMinisterie"/>
    <w:semiHidden/>
    <w:rsid w:val="006518F2"/>
    <w:pPr>
      <w:numPr>
        <w:ilvl w:val="1"/>
        <w:numId w:val="28"/>
      </w:numPr>
    </w:pPr>
  </w:style>
  <w:style w:type="paragraph" w:customStyle="1" w:styleId="Opsommingopenrondje3eniveauOpenbaarMinisterie">
    <w:name w:val="Opsomming open rondje 3e niveau Openbaar Ministerie"/>
    <w:basedOn w:val="ZsysbasisOpenbaarMinisterie"/>
    <w:semiHidden/>
    <w:rsid w:val="00322933"/>
    <w:pPr>
      <w:numPr>
        <w:ilvl w:val="2"/>
        <w:numId w:val="28"/>
      </w:numPr>
    </w:pPr>
  </w:style>
  <w:style w:type="numbering" w:customStyle="1" w:styleId="OpsommingopenrondjeOpenbaarMinisterie">
    <w:name w:val="Opsomming open rondje Openbaar Ministerie"/>
    <w:uiPriority w:val="99"/>
    <w:semiHidden/>
    <w:rsid w:val="006C2EA0"/>
    <w:pPr>
      <w:numPr>
        <w:numId w:val="1"/>
      </w:numPr>
    </w:pPr>
  </w:style>
  <w:style w:type="paragraph" w:customStyle="1" w:styleId="Opsommingstreepje1eniveauOpenbaarMinisterie">
    <w:name w:val="Opsomming streepje 1e niveau Openbaar Ministerie"/>
    <w:basedOn w:val="ZsysbasisOpenbaarMinisterie"/>
    <w:semiHidden/>
    <w:qFormat/>
    <w:rsid w:val="00CE31B1"/>
    <w:pPr>
      <w:numPr>
        <w:numId w:val="29"/>
      </w:numPr>
    </w:pPr>
  </w:style>
  <w:style w:type="paragraph" w:customStyle="1" w:styleId="Opsommingstreepje2eniveauOpenbaarMinisterie">
    <w:name w:val="Opsomming streepje 2e niveau Openbaar Ministerie"/>
    <w:basedOn w:val="ZsysbasisOpenbaarMinisterie"/>
    <w:semiHidden/>
    <w:qFormat/>
    <w:rsid w:val="00BA457E"/>
    <w:pPr>
      <w:numPr>
        <w:ilvl w:val="1"/>
        <w:numId w:val="29"/>
      </w:numPr>
    </w:pPr>
  </w:style>
  <w:style w:type="paragraph" w:customStyle="1" w:styleId="Opsommingstreepje3eniveauOpenbaarMinisterie">
    <w:name w:val="Opsomming streepje 3e niveau Openbaar Ministerie"/>
    <w:basedOn w:val="ZsysbasisOpenbaarMinisterie"/>
    <w:semiHidden/>
    <w:qFormat/>
    <w:rsid w:val="00C5071E"/>
    <w:pPr>
      <w:numPr>
        <w:ilvl w:val="2"/>
        <w:numId w:val="29"/>
      </w:numPr>
    </w:pPr>
  </w:style>
  <w:style w:type="numbering" w:customStyle="1" w:styleId="OpsommingstreepjeOpenbaarMinisterie">
    <w:name w:val="Opsomming streepje Openbaar Ministerie"/>
    <w:uiPriority w:val="99"/>
    <w:semiHidden/>
    <w:rsid w:val="00494958"/>
    <w:pPr>
      <w:numPr>
        <w:numId w:val="2"/>
      </w:numPr>
    </w:pPr>
  </w:style>
  <w:style w:type="character" w:styleId="Titelvanboek">
    <w:name w:val="Book Title"/>
    <w:uiPriority w:val="33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uiPriority w:val="99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uiPriority w:val="31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uiPriority w:val="19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rPr>
      <w:color w:val="321045"/>
    </w:rPr>
    <w:tblPr>
      <w:tblStyleRowBandSize w:val="1"/>
      <w:tblStyleColBandSize w:val="1"/>
      <w:tblBorders>
        <w:top w:val="single" w:sz="8" w:space="0" w:color="44165D"/>
        <w:bottom w:val="single" w:sz="8" w:space="0" w:color="44165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165D"/>
          <w:left w:val="nil"/>
          <w:bottom w:val="single" w:sz="8" w:space="0" w:color="44165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165D"/>
          <w:left w:val="nil"/>
          <w:bottom w:val="single" w:sz="8" w:space="0" w:color="44165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B0E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B0EC"/>
      </w:tcPr>
    </w:tblStylePr>
  </w:style>
  <w:style w:type="table" w:styleId="Lichtearcering-accent3">
    <w:name w:val="Light Shading Accent 3"/>
    <w:basedOn w:val="Standaardtabel"/>
    <w:uiPriority w:val="60"/>
    <w:rsid w:val="00E07762"/>
    <w:rPr>
      <w:color w:val="001327"/>
    </w:rPr>
    <w:tblPr>
      <w:tblStyleRowBandSize w:val="1"/>
      <w:tblStyleColBandSize w:val="1"/>
      <w:tblBorders>
        <w:top w:val="single" w:sz="8" w:space="0" w:color="001A35"/>
        <w:bottom w:val="single" w:sz="8" w:space="0" w:color="001A3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1A35"/>
          <w:left w:val="nil"/>
          <w:bottom w:val="single" w:sz="8" w:space="0" w:color="001A3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1A35"/>
          <w:left w:val="nil"/>
          <w:bottom w:val="single" w:sz="8" w:space="0" w:color="001A3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EC5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8EC5FF"/>
      </w:tcPr>
    </w:tblStylePr>
  </w:style>
  <w:style w:type="table" w:styleId="Lichtearcering-accent2">
    <w:name w:val="Light Shading Accent 2"/>
    <w:basedOn w:val="Standaardtabel"/>
    <w:uiPriority w:val="60"/>
    <w:rsid w:val="00E07762"/>
    <w:rPr>
      <w:color w:val="38ADE9"/>
    </w:rPr>
    <w:tblPr>
      <w:tblStyleRowBandSize w:val="1"/>
      <w:tblStyleColBandSize w:val="1"/>
      <w:tblBorders>
        <w:top w:val="single" w:sz="8" w:space="0" w:color="91D2F3"/>
        <w:bottom w:val="single" w:sz="8" w:space="0" w:color="91D2F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D2F3"/>
          <w:left w:val="nil"/>
          <w:bottom w:val="single" w:sz="8" w:space="0" w:color="91D2F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D2F3"/>
          <w:left w:val="nil"/>
          <w:bottom w:val="single" w:sz="8" w:space="0" w:color="91D2F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F3F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F3FC"/>
      </w:tcPr>
    </w:tblStylePr>
  </w:style>
  <w:style w:type="table" w:styleId="Lichtraster-accent6">
    <w:name w:val="Light Grid Accent 6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  <w:insideH w:val="single" w:sz="8" w:space="0" w:color="999999"/>
        <w:insideV w:val="single" w:sz="8" w:space="0" w:color="999999"/>
      </w:tblBorders>
    </w:tblPr>
    <w:tblStylePr w:type="fir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single" w:sz="8" w:space="0" w:color="999999"/>
          <w:left w:val="single" w:sz="8" w:space="0" w:color="999999"/>
          <w:bottom w:val="single" w:sz="18" w:space="0" w:color="999999"/>
          <w:right w:val="single" w:sz="8" w:space="0" w:color="999999"/>
          <w:insideH w:val="nil"/>
          <w:insideV w:val="single" w:sz="8" w:space="0" w:color="999999"/>
        </w:tcBorders>
      </w:tcPr>
    </w:tblStylePr>
    <w:tblStylePr w:type="la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double" w:sz="6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nil"/>
          <w:insideV w:val="single" w:sz="8" w:space="0" w:color="999999"/>
        </w:tcBorders>
      </w:tcPr>
    </w:tblStylePr>
    <w:tblStylePr w:type="firstCol">
      <w:rPr>
        <w:rFonts w:ascii="Verdana" w:eastAsia="SimSun" w:hAnsi="Verdana" w:cs="Times New Roman"/>
        <w:b/>
        <w:bCs/>
      </w:rPr>
    </w:tblStylePr>
    <w:tblStylePr w:type="lastCol">
      <w:rPr>
        <w:rFonts w:ascii="Verdana" w:eastAsia="SimSun" w:hAnsi="Verdana" w:cs="Times New Roman"/>
        <w:b/>
        <w:bCs/>
      </w:rPr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</w:tcPr>
    </w:tblStylePr>
    <w:tblStylePr w:type="band1Vert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  <w:shd w:val="clear" w:color="auto" w:fill="E5E5E5"/>
      </w:tcPr>
    </w:tblStylePr>
    <w:tblStylePr w:type="band1Horz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V w:val="single" w:sz="8" w:space="0" w:color="999999"/>
        </w:tcBorders>
        <w:shd w:val="clear" w:color="auto" w:fill="E5E5E5"/>
      </w:tcPr>
    </w:tblStylePr>
    <w:tblStylePr w:type="band2Horz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V w:val="single" w:sz="8" w:space="0" w:color="999999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ED6A00"/>
        <w:left w:val="single" w:sz="8" w:space="0" w:color="ED6A00"/>
        <w:bottom w:val="single" w:sz="8" w:space="0" w:color="ED6A00"/>
        <w:right w:val="single" w:sz="8" w:space="0" w:color="ED6A00"/>
        <w:insideH w:val="single" w:sz="8" w:space="0" w:color="ED6A00"/>
        <w:insideV w:val="single" w:sz="8" w:space="0" w:color="ED6A00"/>
      </w:tblBorders>
    </w:tblPr>
    <w:tblStylePr w:type="fir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single" w:sz="8" w:space="0" w:color="ED6A00"/>
          <w:left w:val="single" w:sz="8" w:space="0" w:color="ED6A00"/>
          <w:bottom w:val="single" w:sz="18" w:space="0" w:color="ED6A00"/>
          <w:right w:val="single" w:sz="8" w:space="0" w:color="ED6A00"/>
          <w:insideH w:val="nil"/>
          <w:insideV w:val="single" w:sz="8" w:space="0" w:color="ED6A00"/>
        </w:tcBorders>
      </w:tcPr>
    </w:tblStylePr>
    <w:tblStylePr w:type="la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double" w:sz="6" w:space="0" w:color="ED6A00"/>
          <w:left w:val="single" w:sz="8" w:space="0" w:color="ED6A00"/>
          <w:bottom w:val="single" w:sz="8" w:space="0" w:color="ED6A00"/>
          <w:right w:val="single" w:sz="8" w:space="0" w:color="ED6A00"/>
          <w:insideH w:val="nil"/>
          <w:insideV w:val="single" w:sz="8" w:space="0" w:color="ED6A00"/>
        </w:tcBorders>
      </w:tcPr>
    </w:tblStylePr>
    <w:tblStylePr w:type="firstCol">
      <w:rPr>
        <w:rFonts w:ascii="Verdana" w:eastAsia="SimSun" w:hAnsi="Verdana" w:cs="Times New Roman"/>
        <w:b/>
        <w:bCs/>
      </w:rPr>
    </w:tblStylePr>
    <w:tblStylePr w:type="lastCol">
      <w:rPr>
        <w:rFonts w:ascii="Verdana" w:eastAsia="SimSun" w:hAnsi="Verdana" w:cs="Times New Roman"/>
        <w:b/>
        <w:bCs/>
      </w:rPr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</w:tcPr>
    </w:tblStylePr>
    <w:tblStylePr w:type="band1Vert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  <w:shd w:val="clear" w:color="auto" w:fill="FFD9BB"/>
      </w:tcPr>
    </w:tblStylePr>
    <w:tblStylePr w:type="band1Horz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  <w:insideV w:val="single" w:sz="8" w:space="0" w:color="ED6A00"/>
        </w:tcBorders>
        <w:shd w:val="clear" w:color="auto" w:fill="FFD9BB"/>
      </w:tcPr>
    </w:tblStylePr>
    <w:tblStylePr w:type="band2Horz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  <w:insideV w:val="single" w:sz="8" w:space="0" w:color="ED6A00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44165D"/>
        <w:left w:val="single" w:sz="8" w:space="0" w:color="44165D"/>
        <w:bottom w:val="single" w:sz="8" w:space="0" w:color="44165D"/>
        <w:right w:val="single" w:sz="8" w:space="0" w:color="44165D"/>
        <w:insideH w:val="single" w:sz="8" w:space="0" w:color="44165D"/>
        <w:insideV w:val="single" w:sz="8" w:space="0" w:color="44165D"/>
      </w:tblBorders>
    </w:tblPr>
    <w:tblStylePr w:type="fir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single" w:sz="8" w:space="0" w:color="44165D"/>
          <w:left w:val="single" w:sz="8" w:space="0" w:color="44165D"/>
          <w:bottom w:val="single" w:sz="18" w:space="0" w:color="44165D"/>
          <w:right w:val="single" w:sz="8" w:space="0" w:color="44165D"/>
          <w:insideH w:val="nil"/>
          <w:insideV w:val="single" w:sz="8" w:space="0" w:color="44165D"/>
        </w:tcBorders>
      </w:tcPr>
    </w:tblStylePr>
    <w:tblStylePr w:type="la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double" w:sz="6" w:space="0" w:color="44165D"/>
          <w:left w:val="single" w:sz="8" w:space="0" w:color="44165D"/>
          <w:bottom w:val="single" w:sz="8" w:space="0" w:color="44165D"/>
          <w:right w:val="single" w:sz="8" w:space="0" w:color="44165D"/>
          <w:insideH w:val="nil"/>
          <w:insideV w:val="single" w:sz="8" w:space="0" w:color="44165D"/>
        </w:tcBorders>
      </w:tcPr>
    </w:tblStylePr>
    <w:tblStylePr w:type="firstCol">
      <w:rPr>
        <w:rFonts w:ascii="Verdana" w:eastAsia="SimSun" w:hAnsi="Verdana" w:cs="Times New Roman"/>
        <w:b/>
        <w:bCs/>
      </w:rPr>
    </w:tblStylePr>
    <w:tblStylePr w:type="lastCol">
      <w:rPr>
        <w:rFonts w:ascii="Verdana" w:eastAsia="SimSun" w:hAnsi="Verdana" w:cs="Times New Roman"/>
        <w:b/>
        <w:bCs/>
      </w:rPr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</w:tcPr>
    </w:tblStylePr>
    <w:tblStylePr w:type="band1Vert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  <w:shd w:val="clear" w:color="auto" w:fill="D7B0EC"/>
      </w:tcPr>
    </w:tblStylePr>
    <w:tblStylePr w:type="band1Horz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  <w:insideV w:val="single" w:sz="8" w:space="0" w:color="44165D"/>
        </w:tcBorders>
        <w:shd w:val="clear" w:color="auto" w:fill="D7B0EC"/>
      </w:tcPr>
    </w:tblStylePr>
    <w:tblStylePr w:type="band2Horz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  <w:insideV w:val="single" w:sz="8" w:space="0" w:color="44165D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001A35"/>
        <w:left w:val="single" w:sz="8" w:space="0" w:color="001A35"/>
        <w:bottom w:val="single" w:sz="8" w:space="0" w:color="001A35"/>
        <w:right w:val="single" w:sz="8" w:space="0" w:color="001A35"/>
        <w:insideH w:val="single" w:sz="8" w:space="0" w:color="001A35"/>
        <w:insideV w:val="single" w:sz="8" w:space="0" w:color="001A35"/>
      </w:tblBorders>
    </w:tblPr>
    <w:tblStylePr w:type="fir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single" w:sz="8" w:space="0" w:color="001A35"/>
          <w:left w:val="single" w:sz="8" w:space="0" w:color="001A35"/>
          <w:bottom w:val="single" w:sz="18" w:space="0" w:color="001A35"/>
          <w:right w:val="single" w:sz="8" w:space="0" w:color="001A35"/>
          <w:insideH w:val="nil"/>
          <w:insideV w:val="single" w:sz="8" w:space="0" w:color="001A35"/>
        </w:tcBorders>
      </w:tcPr>
    </w:tblStylePr>
    <w:tblStylePr w:type="la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double" w:sz="6" w:space="0" w:color="001A35"/>
          <w:left w:val="single" w:sz="8" w:space="0" w:color="001A35"/>
          <w:bottom w:val="single" w:sz="8" w:space="0" w:color="001A35"/>
          <w:right w:val="single" w:sz="8" w:space="0" w:color="001A35"/>
          <w:insideH w:val="nil"/>
          <w:insideV w:val="single" w:sz="8" w:space="0" w:color="001A35"/>
        </w:tcBorders>
      </w:tcPr>
    </w:tblStylePr>
    <w:tblStylePr w:type="firstCol">
      <w:rPr>
        <w:rFonts w:ascii="Verdana" w:eastAsia="SimSun" w:hAnsi="Verdana" w:cs="Times New Roman"/>
        <w:b/>
        <w:bCs/>
      </w:rPr>
    </w:tblStylePr>
    <w:tblStylePr w:type="lastCol">
      <w:rPr>
        <w:rFonts w:ascii="Verdana" w:eastAsia="SimSun" w:hAnsi="Verdana" w:cs="Times New Roman"/>
        <w:b/>
        <w:bCs/>
      </w:rPr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</w:tcPr>
    </w:tblStylePr>
    <w:tblStylePr w:type="band1Vert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  <w:shd w:val="clear" w:color="auto" w:fill="8EC5FF"/>
      </w:tcPr>
    </w:tblStylePr>
    <w:tblStylePr w:type="band1Horz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  <w:insideV w:val="single" w:sz="8" w:space="0" w:color="001A35"/>
        </w:tcBorders>
        <w:shd w:val="clear" w:color="auto" w:fill="8EC5FF"/>
      </w:tcPr>
    </w:tblStylePr>
    <w:tblStylePr w:type="band2Horz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  <w:insideV w:val="single" w:sz="8" w:space="0" w:color="001A35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91D2F3"/>
        <w:left w:val="single" w:sz="8" w:space="0" w:color="91D2F3"/>
        <w:bottom w:val="single" w:sz="8" w:space="0" w:color="91D2F3"/>
        <w:right w:val="single" w:sz="8" w:space="0" w:color="91D2F3"/>
        <w:insideH w:val="single" w:sz="8" w:space="0" w:color="91D2F3"/>
        <w:insideV w:val="single" w:sz="8" w:space="0" w:color="91D2F3"/>
      </w:tblBorders>
    </w:tblPr>
    <w:tblStylePr w:type="fir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single" w:sz="8" w:space="0" w:color="91D2F3"/>
          <w:left w:val="single" w:sz="8" w:space="0" w:color="91D2F3"/>
          <w:bottom w:val="single" w:sz="18" w:space="0" w:color="91D2F3"/>
          <w:right w:val="single" w:sz="8" w:space="0" w:color="91D2F3"/>
          <w:insideH w:val="nil"/>
          <w:insideV w:val="single" w:sz="8" w:space="0" w:color="91D2F3"/>
        </w:tcBorders>
      </w:tcPr>
    </w:tblStylePr>
    <w:tblStylePr w:type="la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double" w:sz="6" w:space="0" w:color="91D2F3"/>
          <w:left w:val="single" w:sz="8" w:space="0" w:color="91D2F3"/>
          <w:bottom w:val="single" w:sz="8" w:space="0" w:color="91D2F3"/>
          <w:right w:val="single" w:sz="8" w:space="0" w:color="91D2F3"/>
          <w:insideH w:val="nil"/>
          <w:insideV w:val="single" w:sz="8" w:space="0" w:color="91D2F3"/>
        </w:tcBorders>
      </w:tcPr>
    </w:tblStylePr>
    <w:tblStylePr w:type="firstCol">
      <w:rPr>
        <w:rFonts w:ascii="Verdana" w:eastAsia="SimSun" w:hAnsi="Verdana" w:cs="Times New Roman"/>
        <w:b/>
        <w:bCs/>
      </w:rPr>
    </w:tblStylePr>
    <w:tblStylePr w:type="lastCol">
      <w:rPr>
        <w:rFonts w:ascii="Verdana" w:eastAsia="SimSun" w:hAnsi="Verdana" w:cs="Times New Roman"/>
        <w:b/>
        <w:bCs/>
      </w:rPr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</w:tcPr>
    </w:tblStylePr>
    <w:tblStylePr w:type="band1Vert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  <w:shd w:val="clear" w:color="auto" w:fill="E3F3FC"/>
      </w:tcPr>
    </w:tblStylePr>
    <w:tblStylePr w:type="band1Horz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  <w:insideV w:val="single" w:sz="8" w:space="0" w:color="91D2F3"/>
        </w:tcBorders>
        <w:shd w:val="clear" w:color="auto" w:fill="E3F3FC"/>
      </w:tcPr>
    </w:tblStylePr>
    <w:tblStylePr w:type="band2Horz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  <w:insideV w:val="single" w:sz="8" w:space="0" w:color="91D2F3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F5F5F5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BD5400"/>
      </w:tcPr>
    </w:tblStylePr>
    <w:tblStylePr w:type="lastRow">
      <w:rPr>
        <w:b/>
        <w:bCs/>
        <w:color w:val="BD54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/>
      </w:tcPr>
    </w:tblStylePr>
    <w:tblStylePr w:type="band1Horz">
      <w:tblPr/>
      <w:tcPr>
        <w:shd w:val="clear" w:color="auto" w:fill="EAEAEA"/>
      </w:tcPr>
    </w:tblStylePr>
  </w:style>
  <w:style w:type="table" w:styleId="Kleurrijkelijst-accent5">
    <w:name w:val="Colorful List Accent 5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FFF0E4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A7A7A"/>
      </w:tcPr>
    </w:tblStylePr>
    <w:tblStylePr w:type="lastRow">
      <w:rPr>
        <w:b/>
        <w:bCs/>
        <w:color w:val="7A7A7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9BB"/>
      </w:tcPr>
    </w:tblStylePr>
    <w:tblStylePr w:type="band1Horz">
      <w:tblPr/>
      <w:tcPr>
        <w:shd w:val="clear" w:color="auto" w:fill="FFE0C8"/>
      </w:tcPr>
    </w:tblStylePr>
  </w:style>
  <w:style w:type="table" w:styleId="Kleurrijkelijst-accent4">
    <w:name w:val="Colorful List Accent 4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EFDFF7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142A"/>
      </w:tcPr>
    </w:tblStylePr>
    <w:tblStylePr w:type="lastRow">
      <w:rPr>
        <w:b/>
        <w:bCs/>
        <w:color w:val="00142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B0EC"/>
      </w:tcPr>
    </w:tblStylePr>
    <w:tblStylePr w:type="band1Horz">
      <w:tblPr/>
      <w:tcPr>
        <w:shd w:val="clear" w:color="auto" w:fill="DEBFF0"/>
      </w:tcPr>
    </w:tblStylePr>
  </w:style>
  <w:style w:type="table" w:styleId="Kleurrijkelijst-accent3">
    <w:name w:val="Colorful List Accent 3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D2E8FF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6114A"/>
      </w:tcPr>
    </w:tblStylePr>
    <w:tblStylePr w:type="lastRow">
      <w:rPr>
        <w:b/>
        <w:bCs/>
        <w:color w:val="36114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EC5FF"/>
      </w:tcPr>
    </w:tblStylePr>
    <w:tblStylePr w:type="band1Horz">
      <w:tblPr/>
      <w:tcPr>
        <w:shd w:val="clear" w:color="auto" w:fill="A3D0FF"/>
      </w:tcPr>
    </w:tblStylePr>
  </w:style>
  <w:style w:type="table" w:styleId="Kleurrijkelijst-accent2">
    <w:name w:val="Colorful List Accent 2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F4FAF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4AB5EB"/>
      </w:tcPr>
    </w:tblStylePr>
    <w:tblStylePr w:type="lastRow">
      <w:rPr>
        <w:b/>
        <w:bCs/>
        <w:color w:val="4AB5EB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3FC"/>
      </w:tcPr>
    </w:tblStylePr>
    <w:tblStylePr w:type="band1Horz">
      <w:tblPr/>
      <w:tcPr>
        <w:shd w:val="clear" w:color="auto" w:fill="E8F5FC"/>
      </w:tcPr>
    </w:tblStylePr>
  </w:style>
  <w:style w:type="table" w:styleId="Kleurrijkelijst-accent1">
    <w:name w:val="Colorful List Accent 1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FBFDF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4AB5EB"/>
      </w:tcPr>
    </w:tblStylePr>
    <w:tblStylePr w:type="lastRow">
      <w:rPr>
        <w:b/>
        <w:bCs/>
        <w:color w:val="4AB5EB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BFC"/>
      </w:tcPr>
    </w:tblStylePr>
    <w:tblStylePr w:type="band1Horz">
      <w:tblPr/>
      <w:tcPr>
        <w:shd w:val="clear" w:color="auto" w:fill="F7FCFD"/>
      </w:tcPr>
    </w:tblStylePr>
  </w:style>
  <w:style w:type="table" w:styleId="Kleurrijkearcering-accent6">
    <w:name w:val="Colorful Shading Accent 6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ED6A00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FFFFFF"/>
        <w:insideV w:val="single" w:sz="4" w:space="0" w:color="FFFFFF"/>
      </w:tblBorders>
    </w:tblPr>
    <w:tcPr>
      <w:shd w:val="clear" w:color="auto" w:fill="F5F5F5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6A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B5B5B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B5B5B"/>
          <w:insideV w:val="nil"/>
        </w:tcBorders>
        <w:shd w:val="clear" w:color="auto" w:fill="5B5B5B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5B5B"/>
      </w:tcPr>
    </w:tblStylePr>
    <w:tblStylePr w:type="band1Vert">
      <w:tblPr/>
      <w:tcPr>
        <w:shd w:val="clear" w:color="auto" w:fill="D6D6D6"/>
      </w:tcPr>
    </w:tblStylePr>
    <w:tblStylePr w:type="band1Horz">
      <w:tblPr/>
      <w:tcPr>
        <w:shd w:val="clear" w:color="auto" w:fill="CCCCCC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5">
    <w:name w:val="Colorful Shading Accent 5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999999"/>
        <w:left w:val="single" w:sz="4" w:space="0" w:color="ED6A00"/>
        <w:bottom w:val="single" w:sz="4" w:space="0" w:color="ED6A00"/>
        <w:right w:val="single" w:sz="4" w:space="0" w:color="ED6A00"/>
        <w:insideH w:val="single" w:sz="4" w:space="0" w:color="FFFFFF"/>
        <w:insideV w:val="single" w:sz="4" w:space="0" w:color="FFFFFF"/>
      </w:tblBorders>
    </w:tblPr>
    <w:tcPr>
      <w:shd w:val="clear" w:color="auto" w:fill="FFF0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9999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8E3F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8E3F00"/>
          <w:insideV w:val="nil"/>
        </w:tcBorders>
        <w:shd w:val="clear" w:color="auto" w:fill="8E3F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E3F00"/>
      </w:tcPr>
    </w:tblStylePr>
    <w:tblStylePr w:type="band1Vert">
      <w:tblPr/>
      <w:tcPr>
        <w:shd w:val="clear" w:color="auto" w:fill="FFC291"/>
      </w:tcPr>
    </w:tblStylePr>
    <w:tblStylePr w:type="band1Horz">
      <w:tblPr/>
      <w:tcPr>
        <w:shd w:val="clear" w:color="auto" w:fill="FFB377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4">
    <w:name w:val="Colorful Shading Accent 4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001A35"/>
        <w:left w:val="single" w:sz="4" w:space="0" w:color="44165D"/>
        <w:bottom w:val="single" w:sz="4" w:space="0" w:color="44165D"/>
        <w:right w:val="single" w:sz="4" w:space="0" w:color="44165D"/>
        <w:insideH w:val="single" w:sz="4" w:space="0" w:color="FFFFFF"/>
        <w:insideV w:val="single" w:sz="4" w:space="0" w:color="FFFFFF"/>
      </w:tblBorders>
    </w:tblPr>
    <w:tcPr>
      <w:shd w:val="clear" w:color="auto" w:fill="EFDFF7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1A3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80D37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80D37"/>
          <w:insideV w:val="nil"/>
        </w:tcBorders>
        <w:shd w:val="clear" w:color="auto" w:fill="280D37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0D37"/>
      </w:tcPr>
    </w:tblStylePr>
    <w:tblStylePr w:type="band1Vert">
      <w:tblPr/>
      <w:tcPr>
        <w:shd w:val="clear" w:color="auto" w:fill="BE7FE0"/>
      </w:tcPr>
    </w:tblStylePr>
    <w:tblStylePr w:type="band1Horz">
      <w:tblPr/>
      <w:tcPr>
        <w:shd w:val="clear" w:color="auto" w:fill="AE5FD9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3">
    <w:name w:val="Colorful Shading Accent 3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44165D"/>
        <w:left w:val="single" w:sz="4" w:space="0" w:color="001A35"/>
        <w:bottom w:val="single" w:sz="4" w:space="0" w:color="001A35"/>
        <w:right w:val="single" w:sz="4" w:space="0" w:color="001A35"/>
        <w:insideH w:val="single" w:sz="4" w:space="0" w:color="FFFFFF"/>
        <w:insideV w:val="single" w:sz="4" w:space="0" w:color="FFFFFF"/>
      </w:tblBorders>
    </w:tblPr>
    <w:tcPr>
      <w:shd w:val="clear" w:color="auto" w:fill="D2E8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165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F1F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F1F"/>
          <w:insideV w:val="nil"/>
        </w:tcBorders>
        <w:shd w:val="clear" w:color="auto" w:fill="000F1F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F1F"/>
      </w:tcPr>
    </w:tblStylePr>
    <w:tblStylePr w:type="band1Vert">
      <w:tblPr/>
      <w:tcPr>
        <w:shd w:val="clear" w:color="auto" w:fill="48A1FF"/>
      </w:tcPr>
    </w:tblStylePr>
    <w:tblStylePr w:type="band1Horz">
      <w:tblPr/>
      <w:tcPr>
        <w:shd w:val="clear" w:color="auto" w:fill="1B8AFF"/>
      </w:tcPr>
    </w:tblStylePr>
  </w:style>
  <w:style w:type="table" w:styleId="Kleurrijkearcering-accent2">
    <w:name w:val="Colorful Shading Accent 2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91D2F3"/>
        <w:left w:val="single" w:sz="4" w:space="0" w:color="91D2F3"/>
        <w:bottom w:val="single" w:sz="4" w:space="0" w:color="91D2F3"/>
        <w:right w:val="single" w:sz="4" w:space="0" w:color="91D2F3"/>
        <w:insideH w:val="single" w:sz="4" w:space="0" w:color="FFFFFF"/>
        <w:insideV w:val="single" w:sz="4" w:space="0" w:color="FFFFFF"/>
      </w:tblBorders>
    </w:tblPr>
    <w:tcPr>
      <w:shd w:val="clear" w:color="auto" w:fill="F4FAF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1D2F3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1792D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1792D1"/>
          <w:insideV w:val="nil"/>
        </w:tcBorders>
        <w:shd w:val="clear" w:color="auto" w:fill="1792D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792D1"/>
      </w:tcPr>
    </w:tblStylePr>
    <w:tblStylePr w:type="band1Vert">
      <w:tblPr/>
      <w:tcPr>
        <w:shd w:val="clear" w:color="auto" w:fill="D2ECFA"/>
      </w:tcPr>
    </w:tblStylePr>
    <w:tblStylePr w:type="band1Horz">
      <w:tblPr/>
      <w:tcPr>
        <w:shd w:val="clear" w:color="auto" w:fill="C8E8F9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1">
    <w:name w:val="Colorful Shading Accent 1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91D2F3"/>
        <w:left w:val="single" w:sz="4" w:space="0" w:color="DBF0F6"/>
        <w:bottom w:val="single" w:sz="4" w:space="0" w:color="DBF0F6"/>
        <w:right w:val="single" w:sz="4" w:space="0" w:color="DBF0F6"/>
        <w:insideH w:val="single" w:sz="4" w:space="0" w:color="FFFFFF"/>
        <w:insideV w:val="single" w:sz="4" w:space="0" w:color="FFFFFF"/>
      </w:tblBorders>
    </w:tblPr>
    <w:tcPr>
      <w:shd w:val="clear" w:color="auto" w:fill="FBFDF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1D2F3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6B1D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6B1D0"/>
          <w:insideV w:val="nil"/>
        </w:tcBorders>
        <w:shd w:val="clear" w:color="auto" w:fill="46B1D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B1D0"/>
      </w:tcPr>
    </w:tblStylePr>
    <w:tblStylePr w:type="band1Vert">
      <w:tblPr/>
      <w:tcPr>
        <w:shd w:val="clear" w:color="auto" w:fill="F0F9FB"/>
      </w:tcPr>
    </w:tblStylePr>
    <w:tblStylePr w:type="band1Horz">
      <w:tblPr/>
      <w:tcPr>
        <w:shd w:val="clear" w:color="auto" w:fill="ECF7F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raster-accent6">
    <w:name w:val="Colorful Grid Accent 6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EAEA"/>
    </w:tcPr>
    <w:tblStylePr w:type="firstRow">
      <w:rPr>
        <w:b/>
        <w:bCs/>
      </w:rPr>
      <w:tblPr/>
      <w:tcPr>
        <w:shd w:val="clear" w:color="auto" w:fill="D6D6D6"/>
      </w:tcPr>
    </w:tblStylePr>
    <w:tblStylePr w:type="lastRow">
      <w:rPr>
        <w:b/>
        <w:bCs/>
        <w:color w:val="000000"/>
      </w:rPr>
      <w:tblPr/>
      <w:tcPr>
        <w:shd w:val="clear" w:color="auto" w:fill="D6D6D6"/>
      </w:tcPr>
    </w:tblStylePr>
    <w:tblStylePr w:type="firstCol">
      <w:rPr>
        <w:color w:val="FFFFFF"/>
      </w:rPr>
      <w:tblPr/>
      <w:tcPr>
        <w:shd w:val="clear" w:color="auto" w:fill="727272"/>
      </w:tcPr>
    </w:tblStylePr>
    <w:tblStylePr w:type="lastCol">
      <w:rPr>
        <w:color w:val="FFFFFF"/>
      </w:rPr>
      <w:tblPr/>
      <w:tcPr>
        <w:shd w:val="clear" w:color="auto" w:fill="727272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Kleurrijkraster-accent5">
    <w:name w:val="Colorful Grid Accent 5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E0C8"/>
    </w:tcPr>
    <w:tblStylePr w:type="firstRow">
      <w:rPr>
        <w:b/>
        <w:bCs/>
      </w:rPr>
      <w:tblPr/>
      <w:tcPr>
        <w:shd w:val="clear" w:color="auto" w:fill="FFC291"/>
      </w:tcPr>
    </w:tblStylePr>
    <w:tblStylePr w:type="lastRow">
      <w:rPr>
        <w:b/>
        <w:bCs/>
        <w:color w:val="000000"/>
      </w:rPr>
      <w:tblPr/>
      <w:tcPr>
        <w:shd w:val="clear" w:color="auto" w:fill="FFC291"/>
      </w:tcPr>
    </w:tblStylePr>
    <w:tblStylePr w:type="firstCol">
      <w:rPr>
        <w:color w:val="FFFFFF"/>
      </w:rPr>
      <w:tblPr/>
      <w:tcPr>
        <w:shd w:val="clear" w:color="auto" w:fill="B14F00"/>
      </w:tcPr>
    </w:tblStylePr>
    <w:tblStylePr w:type="lastCol">
      <w:rPr>
        <w:color w:val="FFFFFF"/>
      </w:rPr>
      <w:tblPr/>
      <w:tcPr>
        <w:shd w:val="clear" w:color="auto" w:fill="B14F00"/>
      </w:tcPr>
    </w:tblStylePr>
    <w:tblStylePr w:type="band1Vert">
      <w:tblPr/>
      <w:tcPr>
        <w:shd w:val="clear" w:color="auto" w:fill="FFB377"/>
      </w:tcPr>
    </w:tblStylePr>
    <w:tblStylePr w:type="band1Horz">
      <w:tblPr/>
      <w:tcPr>
        <w:shd w:val="clear" w:color="auto" w:fill="FFB377"/>
      </w:tcPr>
    </w:tblStylePr>
  </w:style>
  <w:style w:type="table" w:styleId="Kleurrijkraster-accent4">
    <w:name w:val="Colorful Grid Accent 4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BFF0"/>
    </w:tcPr>
    <w:tblStylePr w:type="firstRow">
      <w:rPr>
        <w:b/>
        <w:bCs/>
      </w:rPr>
      <w:tblPr/>
      <w:tcPr>
        <w:shd w:val="clear" w:color="auto" w:fill="BE7FE0"/>
      </w:tcPr>
    </w:tblStylePr>
    <w:tblStylePr w:type="lastRow">
      <w:rPr>
        <w:b/>
        <w:bCs/>
        <w:color w:val="000000"/>
      </w:rPr>
      <w:tblPr/>
      <w:tcPr>
        <w:shd w:val="clear" w:color="auto" w:fill="BE7FE0"/>
      </w:tcPr>
    </w:tblStylePr>
    <w:tblStylePr w:type="firstCol">
      <w:rPr>
        <w:color w:val="FFFFFF"/>
      </w:rPr>
      <w:tblPr/>
      <w:tcPr>
        <w:shd w:val="clear" w:color="auto" w:fill="321045"/>
      </w:tcPr>
    </w:tblStylePr>
    <w:tblStylePr w:type="lastCol">
      <w:rPr>
        <w:color w:val="FFFFFF"/>
      </w:rPr>
      <w:tblPr/>
      <w:tcPr>
        <w:shd w:val="clear" w:color="auto" w:fill="321045"/>
      </w:tcPr>
    </w:tblStylePr>
    <w:tblStylePr w:type="band1Vert">
      <w:tblPr/>
      <w:tcPr>
        <w:shd w:val="clear" w:color="auto" w:fill="AE5FD9"/>
      </w:tcPr>
    </w:tblStylePr>
    <w:tblStylePr w:type="band1Horz">
      <w:tblPr/>
      <w:tcPr>
        <w:shd w:val="clear" w:color="auto" w:fill="AE5FD9"/>
      </w:tcPr>
    </w:tblStylePr>
  </w:style>
  <w:style w:type="table" w:styleId="Kleurrijkraster-accent3">
    <w:name w:val="Colorful Grid Accent 3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A3D0FF"/>
    </w:tcPr>
    <w:tblStylePr w:type="firstRow">
      <w:rPr>
        <w:b/>
        <w:bCs/>
      </w:rPr>
      <w:tblPr/>
      <w:tcPr>
        <w:shd w:val="clear" w:color="auto" w:fill="48A1FF"/>
      </w:tcPr>
    </w:tblStylePr>
    <w:tblStylePr w:type="lastRow">
      <w:rPr>
        <w:b/>
        <w:bCs/>
        <w:color w:val="000000"/>
      </w:rPr>
      <w:tblPr/>
      <w:tcPr>
        <w:shd w:val="clear" w:color="auto" w:fill="48A1FF"/>
      </w:tcPr>
    </w:tblStylePr>
    <w:tblStylePr w:type="firstCol">
      <w:rPr>
        <w:color w:val="FFFFFF"/>
      </w:rPr>
      <w:tblPr/>
      <w:tcPr>
        <w:shd w:val="clear" w:color="auto" w:fill="001327"/>
      </w:tcPr>
    </w:tblStylePr>
    <w:tblStylePr w:type="lastCol">
      <w:rPr>
        <w:color w:val="FFFFFF"/>
      </w:rPr>
      <w:tblPr/>
      <w:tcPr>
        <w:shd w:val="clear" w:color="auto" w:fill="001327"/>
      </w:tcPr>
    </w:tblStylePr>
    <w:tblStylePr w:type="band1Vert">
      <w:tblPr/>
      <w:tcPr>
        <w:shd w:val="clear" w:color="auto" w:fill="1B8AFF"/>
      </w:tcPr>
    </w:tblStylePr>
    <w:tblStylePr w:type="band1Horz">
      <w:tblPr/>
      <w:tcPr>
        <w:shd w:val="clear" w:color="auto" w:fill="1B8AFF"/>
      </w:tcPr>
    </w:tblStylePr>
  </w:style>
  <w:style w:type="table" w:styleId="Kleurrijkraster-accent2">
    <w:name w:val="Colorful Grid Accent 2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8F5FC"/>
    </w:tcPr>
    <w:tblStylePr w:type="firstRow">
      <w:rPr>
        <w:b/>
        <w:bCs/>
      </w:rPr>
      <w:tblPr/>
      <w:tcPr>
        <w:shd w:val="clear" w:color="auto" w:fill="D2ECFA"/>
      </w:tcPr>
    </w:tblStylePr>
    <w:tblStylePr w:type="lastRow">
      <w:rPr>
        <w:b/>
        <w:bCs/>
        <w:color w:val="000000"/>
      </w:rPr>
      <w:tblPr/>
      <w:tcPr>
        <w:shd w:val="clear" w:color="auto" w:fill="D2ECFA"/>
      </w:tcPr>
    </w:tblStylePr>
    <w:tblStylePr w:type="firstCol">
      <w:rPr>
        <w:color w:val="FFFFFF"/>
      </w:rPr>
      <w:tblPr/>
      <w:tcPr>
        <w:shd w:val="clear" w:color="auto" w:fill="38ADE9"/>
      </w:tcPr>
    </w:tblStylePr>
    <w:tblStylePr w:type="lastCol">
      <w:rPr>
        <w:color w:val="FFFFFF"/>
      </w:rPr>
      <w:tblPr/>
      <w:tcPr>
        <w:shd w:val="clear" w:color="auto" w:fill="38ADE9"/>
      </w:tcPr>
    </w:tblStylePr>
    <w:tblStylePr w:type="band1Vert">
      <w:tblPr/>
      <w:tcPr>
        <w:shd w:val="clear" w:color="auto" w:fill="C8E8F9"/>
      </w:tcPr>
    </w:tblStylePr>
    <w:tblStylePr w:type="band1Horz">
      <w:tblPr/>
      <w:tcPr>
        <w:shd w:val="clear" w:color="auto" w:fill="C8E8F9"/>
      </w:tcPr>
    </w:tblStylePr>
  </w:style>
  <w:style w:type="table" w:styleId="Kleurrijkraster-accent1">
    <w:name w:val="Colorful Grid Accent 1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7FCFD"/>
    </w:tcPr>
    <w:tblStylePr w:type="firstRow">
      <w:rPr>
        <w:b/>
        <w:bCs/>
      </w:rPr>
      <w:tblPr/>
      <w:tcPr>
        <w:shd w:val="clear" w:color="auto" w:fill="F0F9FB"/>
      </w:tcPr>
    </w:tblStylePr>
    <w:tblStylePr w:type="lastRow">
      <w:rPr>
        <w:b/>
        <w:bCs/>
        <w:color w:val="000000"/>
      </w:rPr>
      <w:tblPr/>
      <w:tcPr>
        <w:shd w:val="clear" w:color="auto" w:fill="F0F9FB"/>
      </w:tcPr>
    </w:tblStylePr>
    <w:tblStylePr w:type="firstCol">
      <w:rPr>
        <w:color w:val="FFFFFF"/>
      </w:rPr>
      <w:tblPr/>
      <w:tcPr>
        <w:shd w:val="clear" w:color="auto" w:fill="7DC8DE"/>
      </w:tcPr>
    </w:tblStylePr>
    <w:tblStylePr w:type="lastCol">
      <w:rPr>
        <w:color w:val="FFFFFF"/>
      </w:rPr>
      <w:tblPr/>
      <w:tcPr>
        <w:shd w:val="clear" w:color="auto" w:fill="7DC8DE"/>
      </w:tcPr>
    </w:tblStylePr>
    <w:tblStylePr w:type="band1Vert">
      <w:tblPr/>
      <w:tcPr>
        <w:shd w:val="clear" w:color="auto" w:fill="ECF7FA"/>
      </w:tcPr>
    </w:tblStylePr>
    <w:tblStylePr w:type="band1Horz">
      <w:tblPr/>
      <w:tcPr>
        <w:shd w:val="clear" w:color="auto" w:fill="ECF7FA"/>
      </w:tcPr>
    </w:tblStylePr>
  </w:style>
  <w:style w:type="table" w:styleId="Gemiddeldelijst2-accent6">
    <w:name w:val="Medium List 2 Accent 6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9999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9999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9999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9999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5E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ED6A00"/>
        <w:left w:val="single" w:sz="8" w:space="0" w:color="ED6A00"/>
        <w:bottom w:val="single" w:sz="8" w:space="0" w:color="ED6A00"/>
        <w:right w:val="single" w:sz="8" w:space="0" w:color="ED6A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6A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6A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6A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6A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9B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9B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44165D"/>
        <w:left w:val="single" w:sz="8" w:space="0" w:color="44165D"/>
        <w:bottom w:val="single" w:sz="8" w:space="0" w:color="44165D"/>
        <w:right w:val="single" w:sz="8" w:space="0" w:color="44165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165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165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165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165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B0E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B0E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001A35"/>
        <w:left w:val="single" w:sz="8" w:space="0" w:color="001A35"/>
        <w:bottom w:val="single" w:sz="8" w:space="0" w:color="001A35"/>
        <w:right w:val="single" w:sz="8" w:space="0" w:color="001A3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1A3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1A3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1A3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1A3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EC5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8EC5F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91D2F3"/>
        <w:left w:val="single" w:sz="8" w:space="0" w:color="91D2F3"/>
        <w:bottom w:val="single" w:sz="8" w:space="0" w:color="91D2F3"/>
        <w:right w:val="single" w:sz="8" w:space="0" w:color="91D2F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D2F3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1D2F3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D2F3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1D2F3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F3F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F3F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DBF0F6"/>
        <w:left w:val="single" w:sz="8" w:space="0" w:color="DBF0F6"/>
        <w:bottom w:val="single" w:sz="8" w:space="0" w:color="DBF0F6"/>
        <w:right w:val="single" w:sz="8" w:space="0" w:color="DBF0F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BF0F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DBF0F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BF0F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DBF0F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BF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BF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999999"/>
        <w:bottom w:val="single" w:sz="8" w:space="0" w:color="999999"/>
      </w:tblBorders>
    </w:tblPr>
    <w:tblStylePr w:type="firstRow">
      <w:rPr>
        <w:rFonts w:ascii="Verdana" w:eastAsia="SimSun" w:hAnsi="Verdana" w:cs="Times New Roman"/>
      </w:rPr>
      <w:tblPr/>
      <w:tcPr>
        <w:tcBorders>
          <w:top w:val="nil"/>
          <w:bottom w:val="single" w:sz="8" w:space="0" w:color="999999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999999"/>
          <w:bottom w:val="single" w:sz="8" w:space="0" w:color="9999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99999"/>
          <w:bottom w:val="single" w:sz="8" w:space="0" w:color="999999"/>
        </w:tcBorders>
      </w:tcPr>
    </w:tblStylePr>
    <w:tblStylePr w:type="band1Vert">
      <w:tblPr/>
      <w:tcPr>
        <w:shd w:val="clear" w:color="auto" w:fill="E5E5E5"/>
      </w:tcPr>
    </w:tblStylePr>
    <w:tblStylePr w:type="band1Horz">
      <w:tblPr/>
      <w:tcPr>
        <w:shd w:val="clear" w:color="auto" w:fill="E5E5E5"/>
      </w:tcPr>
    </w:tblStylePr>
  </w:style>
  <w:style w:type="table" w:styleId="Gemiddeldelijst1-accent5">
    <w:name w:val="Medium List 1 Accent 5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ED6A00"/>
        <w:bottom w:val="single" w:sz="8" w:space="0" w:color="ED6A00"/>
      </w:tblBorders>
    </w:tblPr>
    <w:tblStylePr w:type="firstRow">
      <w:rPr>
        <w:rFonts w:ascii="Verdana" w:eastAsia="SimSun" w:hAnsi="Verdana" w:cs="Times New Roman"/>
      </w:rPr>
      <w:tblPr/>
      <w:tcPr>
        <w:tcBorders>
          <w:top w:val="nil"/>
          <w:bottom w:val="single" w:sz="8" w:space="0" w:color="ED6A00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ED6A00"/>
          <w:bottom w:val="single" w:sz="8" w:space="0" w:color="ED6A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6A00"/>
          <w:bottom w:val="single" w:sz="8" w:space="0" w:color="ED6A00"/>
        </w:tcBorders>
      </w:tcPr>
    </w:tblStylePr>
    <w:tblStylePr w:type="band1Vert">
      <w:tblPr/>
      <w:tcPr>
        <w:shd w:val="clear" w:color="auto" w:fill="FFD9BB"/>
      </w:tcPr>
    </w:tblStylePr>
    <w:tblStylePr w:type="band1Horz">
      <w:tblPr/>
      <w:tcPr>
        <w:shd w:val="clear" w:color="auto" w:fill="FFD9BB"/>
      </w:tcPr>
    </w:tblStylePr>
  </w:style>
  <w:style w:type="table" w:styleId="Gemiddeldelijst1-accent4">
    <w:name w:val="Medium List 1 Accent 4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44165D"/>
        <w:bottom w:val="single" w:sz="8" w:space="0" w:color="44165D"/>
      </w:tblBorders>
    </w:tblPr>
    <w:tblStylePr w:type="firstRow">
      <w:rPr>
        <w:rFonts w:ascii="Verdana" w:eastAsia="SimSun" w:hAnsi="Verdana" w:cs="Times New Roman"/>
      </w:rPr>
      <w:tblPr/>
      <w:tcPr>
        <w:tcBorders>
          <w:top w:val="nil"/>
          <w:bottom w:val="single" w:sz="8" w:space="0" w:color="44165D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44165D"/>
          <w:bottom w:val="single" w:sz="8" w:space="0" w:color="44165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165D"/>
          <w:bottom w:val="single" w:sz="8" w:space="0" w:color="44165D"/>
        </w:tcBorders>
      </w:tcPr>
    </w:tblStylePr>
    <w:tblStylePr w:type="band1Vert">
      <w:tblPr/>
      <w:tcPr>
        <w:shd w:val="clear" w:color="auto" w:fill="D7B0EC"/>
      </w:tcPr>
    </w:tblStylePr>
    <w:tblStylePr w:type="band1Horz">
      <w:tblPr/>
      <w:tcPr>
        <w:shd w:val="clear" w:color="auto" w:fill="D7B0EC"/>
      </w:tcPr>
    </w:tblStylePr>
  </w:style>
  <w:style w:type="table" w:styleId="Gemiddeldelijst1-accent3">
    <w:name w:val="Medium List 1 Accent 3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001A35"/>
        <w:bottom w:val="single" w:sz="8" w:space="0" w:color="001A35"/>
      </w:tblBorders>
    </w:tblPr>
    <w:tblStylePr w:type="firstRow">
      <w:rPr>
        <w:rFonts w:ascii="Verdana" w:eastAsia="SimSun" w:hAnsi="Verdana" w:cs="Times New Roman"/>
      </w:rPr>
      <w:tblPr/>
      <w:tcPr>
        <w:tcBorders>
          <w:top w:val="nil"/>
          <w:bottom w:val="single" w:sz="8" w:space="0" w:color="001A35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001A35"/>
          <w:bottom w:val="single" w:sz="8" w:space="0" w:color="001A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1A35"/>
          <w:bottom w:val="single" w:sz="8" w:space="0" w:color="001A35"/>
        </w:tcBorders>
      </w:tcPr>
    </w:tblStylePr>
    <w:tblStylePr w:type="band1Vert">
      <w:tblPr/>
      <w:tcPr>
        <w:shd w:val="clear" w:color="auto" w:fill="8EC5FF"/>
      </w:tcPr>
    </w:tblStylePr>
    <w:tblStylePr w:type="band1Horz">
      <w:tblPr/>
      <w:tcPr>
        <w:shd w:val="clear" w:color="auto" w:fill="8EC5FF"/>
      </w:tcPr>
    </w:tblStylePr>
  </w:style>
  <w:style w:type="table" w:styleId="Gemiddeldelijst1-accent2">
    <w:name w:val="Medium List 1 Accent 2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91D2F3"/>
        <w:bottom w:val="single" w:sz="8" w:space="0" w:color="91D2F3"/>
      </w:tblBorders>
    </w:tblPr>
    <w:tblStylePr w:type="firstRow">
      <w:rPr>
        <w:rFonts w:ascii="Verdana" w:eastAsia="SimSun" w:hAnsi="Verdana" w:cs="Times New Roman"/>
      </w:rPr>
      <w:tblPr/>
      <w:tcPr>
        <w:tcBorders>
          <w:top w:val="nil"/>
          <w:bottom w:val="single" w:sz="8" w:space="0" w:color="91D2F3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91D2F3"/>
          <w:bottom w:val="single" w:sz="8" w:space="0" w:color="91D2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D2F3"/>
          <w:bottom w:val="single" w:sz="8" w:space="0" w:color="91D2F3"/>
        </w:tcBorders>
      </w:tcPr>
    </w:tblStylePr>
    <w:tblStylePr w:type="band1Vert">
      <w:tblPr/>
      <w:tcPr>
        <w:shd w:val="clear" w:color="auto" w:fill="E3F3FC"/>
      </w:tcPr>
    </w:tblStylePr>
    <w:tblStylePr w:type="band1Horz">
      <w:tblPr/>
      <w:tcPr>
        <w:shd w:val="clear" w:color="auto" w:fill="E3F3FC"/>
      </w:tcPr>
    </w:tblStylePr>
  </w:style>
  <w:style w:type="table" w:styleId="Gemiddeldearcering2-accent6">
    <w:name w:val="Medium Shading 2 Accent 6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9999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9999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9999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6A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6A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6A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165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165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165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1A3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1A3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1A3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D2F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D2F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D2F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B2B2B2"/>
        <w:left w:val="single" w:sz="8" w:space="0" w:color="B2B2B2"/>
        <w:bottom w:val="single" w:sz="8" w:space="0" w:color="B2B2B2"/>
        <w:right w:val="single" w:sz="8" w:space="0" w:color="B2B2B2"/>
        <w:insideH w:val="single" w:sz="8" w:space="0" w:color="B2B2B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2B2B2"/>
          <w:left w:val="single" w:sz="8" w:space="0" w:color="B2B2B2"/>
          <w:bottom w:val="single" w:sz="8" w:space="0" w:color="B2B2B2"/>
          <w:right w:val="single" w:sz="8" w:space="0" w:color="B2B2B2"/>
          <w:insideH w:val="nil"/>
          <w:insideV w:val="nil"/>
        </w:tcBorders>
        <w:shd w:val="clear" w:color="auto" w:fill="99999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B2B2"/>
          <w:left w:val="single" w:sz="8" w:space="0" w:color="B2B2B2"/>
          <w:bottom w:val="single" w:sz="8" w:space="0" w:color="B2B2B2"/>
          <w:right w:val="single" w:sz="8" w:space="0" w:color="B2B2B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5E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FF8D32"/>
        <w:left w:val="single" w:sz="8" w:space="0" w:color="FF8D32"/>
        <w:bottom w:val="single" w:sz="8" w:space="0" w:color="FF8D32"/>
        <w:right w:val="single" w:sz="8" w:space="0" w:color="FF8D32"/>
        <w:insideH w:val="single" w:sz="8" w:space="0" w:color="FF8D3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8D32"/>
          <w:left w:val="single" w:sz="8" w:space="0" w:color="FF8D32"/>
          <w:bottom w:val="single" w:sz="8" w:space="0" w:color="FF8D32"/>
          <w:right w:val="single" w:sz="8" w:space="0" w:color="FF8D32"/>
          <w:insideH w:val="nil"/>
          <w:insideV w:val="nil"/>
        </w:tcBorders>
        <w:shd w:val="clear" w:color="auto" w:fill="ED6A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D32"/>
          <w:left w:val="single" w:sz="8" w:space="0" w:color="FF8D32"/>
          <w:bottom w:val="single" w:sz="8" w:space="0" w:color="FF8D32"/>
          <w:right w:val="single" w:sz="8" w:space="0" w:color="FF8D3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9BB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9B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7E29AD"/>
        <w:left w:val="single" w:sz="8" w:space="0" w:color="7E29AD"/>
        <w:bottom w:val="single" w:sz="8" w:space="0" w:color="7E29AD"/>
        <w:right w:val="single" w:sz="8" w:space="0" w:color="7E29AD"/>
        <w:insideH w:val="single" w:sz="8" w:space="0" w:color="7E29A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E29AD"/>
          <w:left w:val="single" w:sz="8" w:space="0" w:color="7E29AD"/>
          <w:bottom w:val="single" w:sz="8" w:space="0" w:color="7E29AD"/>
          <w:right w:val="single" w:sz="8" w:space="0" w:color="7E29AD"/>
          <w:insideH w:val="nil"/>
          <w:insideV w:val="nil"/>
        </w:tcBorders>
        <w:shd w:val="clear" w:color="auto" w:fill="44165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29AD"/>
          <w:left w:val="single" w:sz="8" w:space="0" w:color="7E29AD"/>
          <w:bottom w:val="single" w:sz="8" w:space="0" w:color="7E29AD"/>
          <w:right w:val="single" w:sz="8" w:space="0" w:color="7E29A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B0EC"/>
      </w:tcPr>
    </w:tblStylePr>
    <w:tblStylePr w:type="band1Horz">
      <w:tblPr/>
      <w:tcPr>
        <w:tcBorders>
          <w:insideH w:val="nil"/>
          <w:insideV w:val="nil"/>
        </w:tcBorders>
        <w:shd w:val="clear" w:color="auto" w:fill="D7B0E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0052A7"/>
        <w:left w:val="single" w:sz="8" w:space="0" w:color="0052A7"/>
        <w:bottom w:val="single" w:sz="8" w:space="0" w:color="0052A7"/>
        <w:right w:val="single" w:sz="8" w:space="0" w:color="0052A7"/>
        <w:insideH w:val="single" w:sz="8" w:space="0" w:color="0052A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0052A7"/>
          <w:left w:val="single" w:sz="8" w:space="0" w:color="0052A7"/>
          <w:bottom w:val="single" w:sz="8" w:space="0" w:color="0052A7"/>
          <w:right w:val="single" w:sz="8" w:space="0" w:color="0052A7"/>
          <w:insideH w:val="nil"/>
          <w:insideV w:val="nil"/>
        </w:tcBorders>
        <w:shd w:val="clear" w:color="auto" w:fill="001A3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A7"/>
          <w:left w:val="single" w:sz="8" w:space="0" w:color="0052A7"/>
          <w:bottom w:val="single" w:sz="8" w:space="0" w:color="0052A7"/>
          <w:right w:val="single" w:sz="8" w:space="0" w:color="0052A7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EC5FF"/>
      </w:tcPr>
    </w:tblStylePr>
    <w:tblStylePr w:type="band1Horz">
      <w:tblPr/>
      <w:tcPr>
        <w:tcBorders>
          <w:insideH w:val="nil"/>
          <w:insideV w:val="nil"/>
        </w:tcBorders>
        <w:shd w:val="clear" w:color="auto" w:fill="8EC5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ACDDF6"/>
        <w:left w:val="single" w:sz="8" w:space="0" w:color="ACDDF6"/>
        <w:bottom w:val="single" w:sz="8" w:space="0" w:color="ACDDF6"/>
        <w:right w:val="single" w:sz="8" w:space="0" w:color="ACDDF6"/>
        <w:insideH w:val="single" w:sz="8" w:space="0" w:color="ACDDF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CDDF6"/>
          <w:left w:val="single" w:sz="8" w:space="0" w:color="ACDDF6"/>
          <w:bottom w:val="single" w:sz="8" w:space="0" w:color="ACDDF6"/>
          <w:right w:val="single" w:sz="8" w:space="0" w:color="ACDDF6"/>
          <w:insideH w:val="nil"/>
          <w:insideV w:val="nil"/>
        </w:tcBorders>
        <w:shd w:val="clear" w:color="auto" w:fill="91D2F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CDDF6"/>
          <w:left w:val="single" w:sz="8" w:space="0" w:color="ACDDF6"/>
          <w:bottom w:val="single" w:sz="8" w:space="0" w:color="ACDDF6"/>
          <w:right w:val="single" w:sz="8" w:space="0" w:color="ACDDF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3FC"/>
      </w:tcPr>
    </w:tblStylePr>
    <w:tblStylePr w:type="band1Horz">
      <w:tblPr/>
      <w:tcPr>
        <w:tcBorders>
          <w:insideH w:val="nil"/>
          <w:insideV w:val="nil"/>
        </w:tcBorders>
        <w:shd w:val="clear" w:color="auto" w:fill="E3F3F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5E5E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9999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9999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9999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9999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CCCC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CCCCC"/>
      </w:tcPr>
    </w:tblStylePr>
  </w:style>
  <w:style w:type="table" w:styleId="Gemiddeldraster3-accent5">
    <w:name w:val="Medium Grid 3 Accent 5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D9B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6A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6A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6A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6A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B377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B377"/>
      </w:tcPr>
    </w:tblStylePr>
  </w:style>
  <w:style w:type="table" w:styleId="Gemiddeldraster3-accent4">
    <w:name w:val="Medium Grid 3 Accent 4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7B0E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165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165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165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165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E5FD9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E5FD9"/>
      </w:tcPr>
    </w:tblStylePr>
  </w:style>
  <w:style w:type="table" w:styleId="Gemiddeldraster3-accent3">
    <w:name w:val="Medium Grid 3 Accent 3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8EC5F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1A3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1A3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1A3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1A3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1B8AF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1B8AFF"/>
      </w:tcPr>
    </w:tblStylePr>
  </w:style>
  <w:style w:type="table" w:styleId="Gemiddeldraster3-accent2">
    <w:name w:val="Medium Grid 3 Accent 2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3F3F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1D2F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1D2F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1D2F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1D2F3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8E8F9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8E8F9"/>
      </w:tcPr>
    </w:tblStylePr>
  </w:style>
  <w:style w:type="table" w:styleId="Gemiddeldraster3-accent1">
    <w:name w:val="Medium Grid 3 Accent 1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5FBF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DBF0F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DBF0F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DBF0F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DBF0F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ECF7F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ECF7FA"/>
      </w:tcPr>
    </w:tblStylePr>
  </w:style>
  <w:style w:type="table" w:styleId="Gemiddeldraster2-accent6">
    <w:name w:val="Medium Grid 2 Accent 6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  <w:insideH w:val="single" w:sz="8" w:space="0" w:color="999999"/>
        <w:insideV w:val="single" w:sz="8" w:space="0" w:color="999999"/>
      </w:tblBorders>
    </w:tblPr>
    <w:tcPr>
      <w:shd w:val="clear" w:color="auto" w:fill="E5E5E5"/>
    </w:tcPr>
    <w:tblStylePr w:type="firstRow">
      <w:rPr>
        <w:b/>
        <w:bCs/>
        <w:color w:val="000000"/>
      </w:rPr>
      <w:tblPr/>
      <w:tcPr>
        <w:shd w:val="clear" w:color="auto" w:fill="F5F5F5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AEA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tcBorders>
          <w:insideH w:val="single" w:sz="6" w:space="0" w:color="999999"/>
          <w:insideV w:val="single" w:sz="6" w:space="0" w:color="999999"/>
        </w:tcBorders>
        <w:shd w:val="clear" w:color="auto" w:fill="CCCCCC"/>
      </w:tcPr>
    </w:tblStylePr>
    <w:tblStylePr w:type="nwCell">
      <w:tblPr/>
      <w:tcPr>
        <w:shd w:val="clear" w:color="auto" w:fill="FFFFFF"/>
      </w:tcPr>
    </w:tblStylePr>
  </w:style>
  <w:style w:type="table" w:styleId="Gemiddeldraster2-accent5">
    <w:name w:val="Medium Grid 2 Accent 5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ED6A00"/>
        <w:left w:val="single" w:sz="8" w:space="0" w:color="ED6A00"/>
        <w:bottom w:val="single" w:sz="8" w:space="0" w:color="ED6A00"/>
        <w:right w:val="single" w:sz="8" w:space="0" w:color="ED6A00"/>
        <w:insideH w:val="single" w:sz="8" w:space="0" w:color="ED6A00"/>
        <w:insideV w:val="single" w:sz="8" w:space="0" w:color="ED6A00"/>
      </w:tblBorders>
    </w:tblPr>
    <w:tcPr>
      <w:shd w:val="clear" w:color="auto" w:fill="FFD9BB"/>
    </w:tcPr>
    <w:tblStylePr w:type="firstRow">
      <w:rPr>
        <w:b/>
        <w:bCs/>
        <w:color w:val="000000"/>
      </w:rPr>
      <w:tblPr/>
      <w:tcPr>
        <w:shd w:val="clear" w:color="auto" w:fill="FFF0E4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0C8"/>
      </w:tcPr>
    </w:tblStylePr>
    <w:tblStylePr w:type="band1Vert">
      <w:tblPr/>
      <w:tcPr>
        <w:shd w:val="clear" w:color="auto" w:fill="FFB377"/>
      </w:tcPr>
    </w:tblStylePr>
    <w:tblStylePr w:type="band1Horz">
      <w:tblPr/>
      <w:tcPr>
        <w:tcBorders>
          <w:insideH w:val="single" w:sz="6" w:space="0" w:color="ED6A00"/>
          <w:insideV w:val="single" w:sz="6" w:space="0" w:color="ED6A00"/>
        </w:tcBorders>
        <w:shd w:val="clear" w:color="auto" w:fill="FFB377"/>
      </w:tcPr>
    </w:tblStylePr>
    <w:tblStylePr w:type="nwCell">
      <w:tblPr/>
      <w:tcPr>
        <w:shd w:val="clear" w:color="auto" w:fill="FFFFFF"/>
      </w:tcPr>
    </w:tblStylePr>
  </w:style>
  <w:style w:type="table" w:styleId="Gemiddeldraster2-accent4">
    <w:name w:val="Medium Grid 2 Accent 4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44165D"/>
        <w:left w:val="single" w:sz="8" w:space="0" w:color="44165D"/>
        <w:bottom w:val="single" w:sz="8" w:space="0" w:color="44165D"/>
        <w:right w:val="single" w:sz="8" w:space="0" w:color="44165D"/>
        <w:insideH w:val="single" w:sz="8" w:space="0" w:color="44165D"/>
        <w:insideV w:val="single" w:sz="8" w:space="0" w:color="44165D"/>
      </w:tblBorders>
    </w:tblPr>
    <w:tcPr>
      <w:shd w:val="clear" w:color="auto" w:fill="D7B0EC"/>
    </w:tcPr>
    <w:tblStylePr w:type="firstRow">
      <w:rPr>
        <w:b/>
        <w:bCs/>
        <w:color w:val="000000"/>
      </w:rPr>
      <w:tblPr/>
      <w:tcPr>
        <w:shd w:val="clear" w:color="auto" w:fill="EFDFF7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BFF0"/>
      </w:tcPr>
    </w:tblStylePr>
    <w:tblStylePr w:type="band1Vert">
      <w:tblPr/>
      <w:tcPr>
        <w:shd w:val="clear" w:color="auto" w:fill="AE5FD9"/>
      </w:tcPr>
    </w:tblStylePr>
    <w:tblStylePr w:type="band1Horz">
      <w:tblPr/>
      <w:tcPr>
        <w:tcBorders>
          <w:insideH w:val="single" w:sz="6" w:space="0" w:color="44165D"/>
          <w:insideV w:val="single" w:sz="6" w:space="0" w:color="44165D"/>
        </w:tcBorders>
        <w:shd w:val="clear" w:color="auto" w:fill="AE5FD9"/>
      </w:tcPr>
    </w:tblStylePr>
    <w:tblStylePr w:type="nwCell">
      <w:tblPr/>
      <w:tcPr>
        <w:shd w:val="clear" w:color="auto" w:fill="FFFFFF"/>
      </w:tcPr>
    </w:tblStylePr>
  </w:style>
  <w:style w:type="table" w:styleId="Gemiddeldraster2-accent3">
    <w:name w:val="Medium Grid 2 Accent 3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001A35"/>
        <w:left w:val="single" w:sz="8" w:space="0" w:color="001A35"/>
        <w:bottom w:val="single" w:sz="8" w:space="0" w:color="001A35"/>
        <w:right w:val="single" w:sz="8" w:space="0" w:color="001A35"/>
        <w:insideH w:val="single" w:sz="8" w:space="0" w:color="001A35"/>
        <w:insideV w:val="single" w:sz="8" w:space="0" w:color="001A35"/>
      </w:tblBorders>
    </w:tblPr>
    <w:tcPr>
      <w:shd w:val="clear" w:color="auto" w:fill="8EC5FF"/>
    </w:tcPr>
    <w:tblStylePr w:type="firstRow">
      <w:rPr>
        <w:b/>
        <w:bCs/>
        <w:color w:val="000000"/>
      </w:rPr>
      <w:tblPr/>
      <w:tcPr>
        <w:shd w:val="clear" w:color="auto" w:fill="D2E8FF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D0FF"/>
      </w:tcPr>
    </w:tblStylePr>
    <w:tblStylePr w:type="band1Vert">
      <w:tblPr/>
      <w:tcPr>
        <w:shd w:val="clear" w:color="auto" w:fill="1B8AFF"/>
      </w:tcPr>
    </w:tblStylePr>
    <w:tblStylePr w:type="band1Horz">
      <w:tblPr/>
      <w:tcPr>
        <w:tcBorders>
          <w:insideH w:val="single" w:sz="6" w:space="0" w:color="001A35"/>
          <w:insideV w:val="single" w:sz="6" w:space="0" w:color="001A35"/>
        </w:tcBorders>
        <w:shd w:val="clear" w:color="auto" w:fill="1B8AFF"/>
      </w:tcPr>
    </w:tblStylePr>
    <w:tblStylePr w:type="nwCell">
      <w:tblPr/>
      <w:tcPr>
        <w:shd w:val="clear" w:color="auto" w:fill="FFFFFF"/>
      </w:tcPr>
    </w:tblStylePr>
  </w:style>
  <w:style w:type="table" w:styleId="Gemiddeldraster2-accent2">
    <w:name w:val="Medium Grid 2 Accent 2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91D2F3"/>
        <w:left w:val="single" w:sz="8" w:space="0" w:color="91D2F3"/>
        <w:bottom w:val="single" w:sz="8" w:space="0" w:color="91D2F3"/>
        <w:right w:val="single" w:sz="8" w:space="0" w:color="91D2F3"/>
        <w:insideH w:val="single" w:sz="8" w:space="0" w:color="91D2F3"/>
        <w:insideV w:val="single" w:sz="8" w:space="0" w:color="91D2F3"/>
      </w:tblBorders>
    </w:tblPr>
    <w:tcPr>
      <w:shd w:val="clear" w:color="auto" w:fill="E3F3FC"/>
    </w:tcPr>
    <w:tblStylePr w:type="firstRow">
      <w:rPr>
        <w:b/>
        <w:bCs/>
        <w:color w:val="000000"/>
      </w:rPr>
      <w:tblPr/>
      <w:tcPr>
        <w:shd w:val="clear" w:color="auto" w:fill="F4FAF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5FC"/>
      </w:tcPr>
    </w:tblStylePr>
    <w:tblStylePr w:type="band1Vert">
      <w:tblPr/>
      <w:tcPr>
        <w:shd w:val="clear" w:color="auto" w:fill="C8E8F9"/>
      </w:tcPr>
    </w:tblStylePr>
    <w:tblStylePr w:type="band1Horz">
      <w:tblPr/>
      <w:tcPr>
        <w:tcBorders>
          <w:insideH w:val="single" w:sz="6" w:space="0" w:color="91D2F3"/>
          <w:insideV w:val="single" w:sz="6" w:space="0" w:color="91D2F3"/>
        </w:tcBorders>
        <w:shd w:val="clear" w:color="auto" w:fill="C8E8F9"/>
      </w:tcPr>
    </w:tblStylePr>
    <w:tblStylePr w:type="nwCell">
      <w:tblPr/>
      <w:tcPr>
        <w:shd w:val="clear" w:color="auto" w:fill="FFFFFF"/>
      </w:tcPr>
    </w:tblStylePr>
  </w:style>
  <w:style w:type="table" w:styleId="Gemiddeldraster2-accent1">
    <w:name w:val="Medium Grid 2 Accent 1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DBF0F6"/>
        <w:left w:val="single" w:sz="8" w:space="0" w:color="DBF0F6"/>
        <w:bottom w:val="single" w:sz="8" w:space="0" w:color="DBF0F6"/>
        <w:right w:val="single" w:sz="8" w:space="0" w:color="DBF0F6"/>
        <w:insideH w:val="single" w:sz="8" w:space="0" w:color="DBF0F6"/>
        <w:insideV w:val="single" w:sz="8" w:space="0" w:color="DBF0F6"/>
      </w:tblBorders>
    </w:tblPr>
    <w:tcPr>
      <w:shd w:val="clear" w:color="auto" w:fill="F5FBFC"/>
    </w:tcPr>
    <w:tblStylePr w:type="firstRow">
      <w:rPr>
        <w:b/>
        <w:bCs/>
        <w:color w:val="000000"/>
      </w:rPr>
      <w:tblPr/>
      <w:tcPr>
        <w:shd w:val="clear" w:color="auto" w:fill="FBFDF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CFD"/>
      </w:tcPr>
    </w:tblStylePr>
    <w:tblStylePr w:type="band1Vert">
      <w:tblPr/>
      <w:tcPr>
        <w:shd w:val="clear" w:color="auto" w:fill="ECF7FA"/>
      </w:tcPr>
    </w:tblStylePr>
    <w:tblStylePr w:type="band1Horz">
      <w:tblPr/>
      <w:tcPr>
        <w:tcBorders>
          <w:insideH w:val="single" w:sz="6" w:space="0" w:color="DBF0F6"/>
          <w:insideV w:val="single" w:sz="6" w:space="0" w:color="DBF0F6"/>
        </w:tcBorders>
        <w:shd w:val="clear" w:color="auto" w:fill="ECF7FA"/>
      </w:tcPr>
    </w:tblStylePr>
    <w:tblStylePr w:type="nwCell">
      <w:tblPr/>
      <w:tcPr>
        <w:shd w:val="clear" w:color="auto" w:fill="FFFFFF"/>
      </w:tcPr>
    </w:tblStylePr>
  </w:style>
  <w:style w:type="table" w:styleId="Gemiddeldraster1-accent6">
    <w:name w:val="Medium Grid 1 Accent 6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B2B2B2"/>
        <w:left w:val="single" w:sz="8" w:space="0" w:color="B2B2B2"/>
        <w:bottom w:val="single" w:sz="8" w:space="0" w:color="B2B2B2"/>
        <w:right w:val="single" w:sz="8" w:space="0" w:color="B2B2B2"/>
        <w:insideH w:val="single" w:sz="8" w:space="0" w:color="B2B2B2"/>
        <w:insideV w:val="single" w:sz="8" w:space="0" w:color="B2B2B2"/>
      </w:tblBorders>
    </w:tblPr>
    <w:tcPr>
      <w:shd w:val="clear" w:color="auto" w:fill="E5E5E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2B2B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emiddeldraster1-accent5">
    <w:name w:val="Medium Grid 1 Accent 5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FF8D32"/>
        <w:left w:val="single" w:sz="8" w:space="0" w:color="FF8D32"/>
        <w:bottom w:val="single" w:sz="8" w:space="0" w:color="FF8D32"/>
        <w:right w:val="single" w:sz="8" w:space="0" w:color="FF8D32"/>
        <w:insideH w:val="single" w:sz="8" w:space="0" w:color="FF8D32"/>
        <w:insideV w:val="single" w:sz="8" w:space="0" w:color="FF8D32"/>
      </w:tblBorders>
    </w:tblPr>
    <w:tcPr>
      <w:shd w:val="clear" w:color="auto" w:fill="FFD9B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8D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377"/>
      </w:tcPr>
    </w:tblStylePr>
    <w:tblStylePr w:type="band1Horz">
      <w:tblPr/>
      <w:tcPr>
        <w:shd w:val="clear" w:color="auto" w:fill="FFB377"/>
      </w:tcPr>
    </w:tblStylePr>
  </w:style>
  <w:style w:type="table" w:styleId="Gemiddeldraster1-accent4">
    <w:name w:val="Medium Grid 1 Accent 4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7E29AD"/>
        <w:left w:val="single" w:sz="8" w:space="0" w:color="7E29AD"/>
        <w:bottom w:val="single" w:sz="8" w:space="0" w:color="7E29AD"/>
        <w:right w:val="single" w:sz="8" w:space="0" w:color="7E29AD"/>
        <w:insideH w:val="single" w:sz="8" w:space="0" w:color="7E29AD"/>
        <w:insideV w:val="single" w:sz="8" w:space="0" w:color="7E29AD"/>
      </w:tblBorders>
    </w:tblPr>
    <w:tcPr>
      <w:shd w:val="clear" w:color="auto" w:fill="D7B0E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E29A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E5FD9"/>
      </w:tcPr>
    </w:tblStylePr>
    <w:tblStylePr w:type="band1Horz">
      <w:tblPr/>
      <w:tcPr>
        <w:shd w:val="clear" w:color="auto" w:fill="AE5FD9"/>
      </w:tcPr>
    </w:tblStylePr>
  </w:style>
  <w:style w:type="table" w:styleId="Gemiddeldraster1-accent3">
    <w:name w:val="Medium Grid 1 Accent 3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0052A7"/>
        <w:left w:val="single" w:sz="8" w:space="0" w:color="0052A7"/>
        <w:bottom w:val="single" w:sz="8" w:space="0" w:color="0052A7"/>
        <w:right w:val="single" w:sz="8" w:space="0" w:color="0052A7"/>
        <w:insideH w:val="single" w:sz="8" w:space="0" w:color="0052A7"/>
        <w:insideV w:val="single" w:sz="8" w:space="0" w:color="0052A7"/>
      </w:tblBorders>
    </w:tblPr>
    <w:tcPr>
      <w:shd w:val="clear" w:color="auto" w:fill="8EC5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52A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1B8AFF"/>
      </w:tcPr>
    </w:tblStylePr>
    <w:tblStylePr w:type="band1Horz">
      <w:tblPr/>
      <w:tcPr>
        <w:shd w:val="clear" w:color="auto" w:fill="1B8AFF"/>
      </w:tcPr>
    </w:tblStylePr>
  </w:style>
  <w:style w:type="table" w:styleId="Gemiddeldraster1-accent2">
    <w:name w:val="Medium Grid 1 Accent 2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ACDDF6"/>
        <w:left w:val="single" w:sz="8" w:space="0" w:color="ACDDF6"/>
        <w:bottom w:val="single" w:sz="8" w:space="0" w:color="ACDDF6"/>
        <w:right w:val="single" w:sz="8" w:space="0" w:color="ACDDF6"/>
        <w:insideH w:val="single" w:sz="8" w:space="0" w:color="ACDDF6"/>
        <w:insideV w:val="single" w:sz="8" w:space="0" w:color="ACDDF6"/>
      </w:tblBorders>
    </w:tblPr>
    <w:tcPr>
      <w:shd w:val="clear" w:color="auto" w:fill="E3F3F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CDDF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E8F9"/>
      </w:tcPr>
    </w:tblStylePr>
    <w:tblStylePr w:type="band1Horz">
      <w:tblPr/>
      <w:tcPr>
        <w:shd w:val="clear" w:color="auto" w:fill="C8E8F9"/>
      </w:tcPr>
    </w:tblStylePr>
  </w:style>
  <w:style w:type="table" w:styleId="Gemiddeldraster1-accent1">
    <w:name w:val="Medium Grid 1 Accent 1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E3F3F8"/>
        <w:left w:val="single" w:sz="8" w:space="0" w:color="E3F3F8"/>
        <w:bottom w:val="single" w:sz="8" w:space="0" w:color="E3F3F8"/>
        <w:right w:val="single" w:sz="8" w:space="0" w:color="E3F3F8"/>
        <w:insideH w:val="single" w:sz="8" w:space="0" w:color="E3F3F8"/>
        <w:insideV w:val="single" w:sz="8" w:space="0" w:color="E3F3F8"/>
      </w:tblBorders>
    </w:tblPr>
    <w:tcPr>
      <w:shd w:val="clear" w:color="auto" w:fill="F5FBF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3F3F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7FA"/>
      </w:tcPr>
    </w:tblStylePr>
    <w:tblStylePr w:type="band1Horz">
      <w:tblPr/>
      <w:tcPr>
        <w:shd w:val="clear" w:color="auto" w:fill="ECF7FA"/>
      </w:tcPr>
    </w:tblStylePr>
  </w:style>
  <w:style w:type="table" w:styleId="Donkerelijst-accent6">
    <w:name w:val="Dark List Accent 6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99999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C4C4C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27272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27272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2727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27272"/>
      </w:tcPr>
    </w:tblStylePr>
  </w:style>
  <w:style w:type="table" w:styleId="Donkerelijst-accent5">
    <w:name w:val="Dark List Accent 5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ED6A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634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14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14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4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4F00"/>
      </w:tcPr>
    </w:tblStylePr>
  </w:style>
  <w:style w:type="table" w:styleId="Donkerelijst-accent4">
    <w:name w:val="Dark List Accent 4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44165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10B2E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2104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2104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104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1045"/>
      </w:tcPr>
    </w:tblStylePr>
  </w:style>
  <w:style w:type="table" w:styleId="Donkerelijst-accent3">
    <w:name w:val="Dark List Accent 3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001A3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C1A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1327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1327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32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327"/>
      </w:tcPr>
    </w:tblStylePr>
  </w:style>
  <w:style w:type="table" w:styleId="Donkerelijst-accent2">
    <w:name w:val="Dark List Accent 2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91D2F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379AE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8ADE9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8ADE9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ADE9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ADE9"/>
      </w:tcPr>
    </w:tblStylePr>
  </w:style>
  <w:style w:type="table" w:styleId="Donkerelijst-accent1">
    <w:name w:val="Dark List Accent 1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DBF0F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E9AB9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DC8DE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DC8DE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C8D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C8DE"/>
      </w:tcPr>
    </w:tblStylePr>
  </w:style>
  <w:style w:type="paragraph" w:styleId="Bibliografie">
    <w:name w:val="Bibliography"/>
    <w:basedOn w:val="ZsysbasisOpenbaarMinisterie"/>
    <w:next w:val="BasistekstOpenbaarMinisterie"/>
    <w:uiPriority w:val="37"/>
    <w:semiHidden/>
    <w:rsid w:val="00E07762"/>
  </w:style>
  <w:style w:type="paragraph" w:styleId="Citaat">
    <w:name w:val="Quote"/>
    <w:basedOn w:val="ZsysbasisOpenbaarMinisterie"/>
    <w:next w:val="BasistekstOpenbaarMinisterie"/>
    <w:link w:val="CitaatChar"/>
    <w:uiPriority w:val="29"/>
    <w:semiHidden/>
    <w:rsid w:val="00E07762"/>
    <w:rPr>
      <w:i/>
      <w:iCs/>
    </w:rPr>
  </w:style>
  <w:style w:type="character" w:customStyle="1" w:styleId="CitaatChar">
    <w:name w:val="Citaat Char"/>
    <w:link w:val="Citaat"/>
    <w:uiPriority w:val="29"/>
    <w:semiHidden/>
    <w:rsid w:val="00F33259"/>
    <w:rPr>
      <w:rFonts w:ascii="Maiandra GD" w:hAnsi="Maiandra GD" w:cs="Maiandra GD"/>
      <w:i/>
      <w:iCs/>
      <w:color w:val="000000"/>
      <w:sz w:val="18"/>
      <w:szCs w:val="18"/>
    </w:rPr>
  </w:style>
  <w:style w:type="paragraph" w:styleId="Duidelijkcitaat">
    <w:name w:val="Intense Quote"/>
    <w:basedOn w:val="ZsysbasisOpenbaarMinisterie"/>
    <w:next w:val="BasistekstOpenbaarMinisterie"/>
    <w:link w:val="DuidelijkcitaatChar"/>
    <w:uiPriority w:val="30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Openbaar Ministerie"/>
    <w:semiHidden/>
    <w:rsid w:val="00E07762"/>
    <w:rPr>
      <w:vertAlign w:val="superscript"/>
    </w:rPr>
  </w:style>
  <w:style w:type="paragraph" w:styleId="Geenafstand">
    <w:name w:val="No Spacing"/>
    <w:basedOn w:val="ZsysbasisOpenbaarMinisterie"/>
    <w:next w:val="BasistekstOpenbaarMinisterie"/>
    <w:uiPriority w:val="1"/>
    <w:semiHidden/>
    <w:rsid w:val="00D27D0E"/>
  </w:style>
  <w:style w:type="character" w:styleId="HTMLCode">
    <w:name w:val="HTML Code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semiHidden/>
    <w:rsid w:val="00E07762"/>
    <w:rPr>
      <w:i/>
      <w:iCs/>
    </w:rPr>
  </w:style>
  <w:style w:type="character" w:styleId="HTMLVariable">
    <w:name w:val="HTML Variable"/>
    <w:semiHidden/>
    <w:rsid w:val="00E07762"/>
    <w:rPr>
      <w:i/>
      <w:iCs/>
    </w:rPr>
  </w:style>
  <w:style w:type="character" w:styleId="HTML-acroniem">
    <w:name w:val="HTML Acronym"/>
    <w:basedOn w:val="Standaardalinea-lettertype"/>
    <w:semiHidden/>
    <w:rsid w:val="00E07762"/>
  </w:style>
  <w:style w:type="character" w:styleId="HTML-citaat">
    <w:name w:val="HTML Cite"/>
    <w:semiHidden/>
    <w:rsid w:val="00E07762"/>
    <w:rPr>
      <w:i/>
      <w:iCs/>
    </w:rPr>
  </w:style>
  <w:style w:type="character" w:styleId="HTML-schrijfmachine">
    <w:name w:val="HTML Typewriter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OpenbaarMinisterie"/>
    <w:next w:val="BasistekstOpenbaarMinisterie"/>
    <w:uiPriority w:val="39"/>
    <w:unhideWhenUsed/>
    <w:qFormat/>
    <w:rsid w:val="00FC3FA5"/>
    <w:pPr>
      <w:keepLines/>
      <w:spacing w:before="480"/>
    </w:pPr>
    <w:rPr>
      <w:rFonts w:eastAsia="SimSun" w:cs="Times New Roman"/>
      <w:sz w:val="28"/>
      <w:szCs w:val="28"/>
    </w:rPr>
  </w:style>
  <w:style w:type="paragraph" w:styleId="Lijstalinea">
    <w:name w:val="List Paragraph"/>
    <w:basedOn w:val="ZsysbasisOpenbaarMinisterie"/>
    <w:next w:val="BasistekstOpenbaarMinisterie"/>
    <w:uiPriority w:val="34"/>
    <w:semiHidden/>
    <w:rsid w:val="00E7078D"/>
    <w:pPr>
      <w:ind w:left="720"/>
    </w:pPr>
  </w:style>
  <w:style w:type="character" w:styleId="Nadruk">
    <w:name w:val="Emphasis"/>
    <w:semiHidden/>
    <w:rsid w:val="00E07762"/>
    <w:rPr>
      <w:i/>
      <w:iCs/>
    </w:rPr>
  </w:style>
  <w:style w:type="character" w:styleId="Regelnummer">
    <w:name w:val="line number"/>
    <w:basedOn w:val="Standaardalinea-lettertype"/>
    <w:semiHidden/>
    <w:rsid w:val="00E07762"/>
  </w:style>
  <w:style w:type="numbering" w:customStyle="1" w:styleId="KopnummeringOpenbaarMinisterie">
    <w:name w:val="Kopnummering Openbaar Ministerie"/>
    <w:uiPriority w:val="99"/>
    <w:semiHidden/>
    <w:rsid w:val="00532B31"/>
    <w:pPr>
      <w:numPr>
        <w:numId w:val="6"/>
      </w:numPr>
    </w:pPr>
  </w:style>
  <w:style w:type="paragraph" w:customStyle="1" w:styleId="ZsyseenpuntOpenbaarMinisterie">
    <w:name w:val="Zsyseenpunt Openbaar Ministerie"/>
    <w:basedOn w:val="ZsysbasisOpenbaarMinisterie"/>
    <w:semiHidden/>
    <w:rsid w:val="00756C31"/>
    <w:pPr>
      <w:spacing w:line="20" w:lineRule="exact"/>
    </w:pPr>
    <w:rPr>
      <w:sz w:val="2"/>
    </w:rPr>
  </w:style>
  <w:style w:type="paragraph" w:customStyle="1" w:styleId="ZsysbasisdocumentgegevensOpenbaarMinisterie">
    <w:name w:val="Zsysbasisdocumentgegevens Openbaar Ministerie"/>
    <w:basedOn w:val="ZsysbasisOpenbaarMinisterie"/>
    <w:next w:val="BasistekstOpenbaarMinisterie"/>
    <w:semiHidden/>
    <w:rsid w:val="0020548B"/>
    <w:rPr>
      <w:noProof/>
    </w:rPr>
  </w:style>
  <w:style w:type="paragraph" w:customStyle="1" w:styleId="DocumentgegevenskopjeOpenbaarMinisterie">
    <w:name w:val="Documentgegevens kopje Openbaar Ministerie"/>
    <w:basedOn w:val="ZsysbasisdocumentgegevensOpenbaarMinisterie"/>
    <w:semiHidden/>
    <w:rsid w:val="002E7190"/>
    <w:pPr>
      <w:spacing w:line="280" w:lineRule="exact"/>
      <w:jc w:val="right"/>
    </w:pPr>
    <w:rPr>
      <w:rFonts w:ascii="Arial Narrow" w:hAnsi="Arial Narrow"/>
      <w:sz w:val="17"/>
    </w:rPr>
  </w:style>
  <w:style w:type="paragraph" w:customStyle="1" w:styleId="DocumentgegevensOpenbaarMinisterie">
    <w:name w:val="Documentgegevens Openbaar Ministerie"/>
    <w:basedOn w:val="ZsysbasisdocumentgegevensOpenbaarMinisterie"/>
    <w:semiHidden/>
    <w:rsid w:val="004C5F18"/>
    <w:pPr>
      <w:spacing w:line="280" w:lineRule="exact"/>
    </w:pPr>
  </w:style>
  <w:style w:type="paragraph" w:customStyle="1" w:styleId="DocumentgegevensdatumOpenbaarMinisterie">
    <w:name w:val="Documentgegevens datum Openbaar Ministerie"/>
    <w:basedOn w:val="ZsysbasisdocumentgegevensOpenbaarMinisterie"/>
    <w:semiHidden/>
    <w:rsid w:val="00756C31"/>
  </w:style>
  <w:style w:type="paragraph" w:customStyle="1" w:styleId="DocumentgegevensonderwerpOpenbaarMinisterie">
    <w:name w:val="Documentgegevens onderwerp Openbaar Ministerie"/>
    <w:basedOn w:val="ZsysbasisdocumentgegevensOpenbaarMinisterie"/>
    <w:semiHidden/>
    <w:rsid w:val="00C87372"/>
    <w:rPr>
      <w:noProof w:val="0"/>
    </w:rPr>
  </w:style>
  <w:style w:type="paragraph" w:customStyle="1" w:styleId="DocumentgegevensextraOpenbaarMinisterie">
    <w:name w:val="Documentgegevens extra Openbaar Ministerie"/>
    <w:basedOn w:val="ZsysbasisdocumentgegevensOpenbaarMinisterie"/>
    <w:semiHidden/>
    <w:rsid w:val="00756C31"/>
  </w:style>
  <w:style w:type="paragraph" w:customStyle="1" w:styleId="PaginanummerOpenbaarMinisterie">
    <w:name w:val="Paginanummer Openbaar Ministerie"/>
    <w:basedOn w:val="ZsysbasisdocumentgegevensOpenbaarMinisterie"/>
    <w:semiHidden/>
    <w:rsid w:val="0015301D"/>
  </w:style>
  <w:style w:type="paragraph" w:customStyle="1" w:styleId="AfzendergegevensOpenbaarMinisterie">
    <w:name w:val="Afzendergegevens Openbaar Ministerie"/>
    <w:basedOn w:val="ZsysbasisdocumentgegevensOpenbaarMinisterie"/>
    <w:semiHidden/>
    <w:rsid w:val="00A34476"/>
    <w:rPr>
      <w:rFonts w:ascii="Arial Narrow" w:hAnsi="Arial Narrow"/>
      <w:sz w:val="17"/>
    </w:rPr>
  </w:style>
  <w:style w:type="paragraph" w:customStyle="1" w:styleId="AfzendergegevenskopjeOpenbaarMinisterie">
    <w:name w:val="Afzendergegevens kopje Openbaar Ministerie"/>
    <w:basedOn w:val="ZsysbasisdocumentgegevensOpenbaarMinisterie"/>
    <w:semiHidden/>
    <w:rsid w:val="00135E7B"/>
  </w:style>
  <w:style w:type="numbering" w:customStyle="1" w:styleId="OpsommingtekenOpenbaarMinisterie">
    <w:name w:val="Opsomming teken Openbaar Ministerie"/>
    <w:uiPriority w:val="99"/>
    <w:semiHidden/>
    <w:rsid w:val="00BE01F9"/>
    <w:pPr>
      <w:numPr>
        <w:numId w:val="7"/>
      </w:numPr>
    </w:pPr>
  </w:style>
  <w:style w:type="paragraph" w:customStyle="1" w:styleId="AlineavoorafbeeldingOpenbaarMinisterie">
    <w:name w:val="Alinea voor afbeelding Openbaar Ministerie"/>
    <w:basedOn w:val="ZsysbasisOpenbaarMinisterie"/>
    <w:next w:val="BasistekstOpenbaarMinisterie"/>
    <w:semiHidden/>
    <w:qFormat/>
    <w:rsid w:val="00BB239A"/>
  </w:style>
  <w:style w:type="paragraph" w:customStyle="1" w:styleId="TitelOpenbaarMinisterie">
    <w:name w:val="Titel Openbaar Ministerie"/>
    <w:basedOn w:val="ZsysbasisOpenbaarMinisterie"/>
    <w:next w:val="BasistekstOpenbaarMinisterie"/>
    <w:semiHidden/>
    <w:qFormat/>
    <w:rsid w:val="00420AB1"/>
    <w:pPr>
      <w:keepLines/>
      <w:spacing w:line="360" w:lineRule="atLeast"/>
    </w:pPr>
    <w:rPr>
      <w:sz w:val="36"/>
    </w:rPr>
  </w:style>
  <w:style w:type="paragraph" w:customStyle="1" w:styleId="SubtitelOpenbaarMinisterie">
    <w:name w:val="Subtitel Openbaar Ministerie"/>
    <w:basedOn w:val="ZsysbasisOpenbaarMinisterie"/>
    <w:semiHidden/>
    <w:qFormat/>
    <w:rsid w:val="000E1539"/>
    <w:pPr>
      <w:keepLines/>
    </w:pPr>
  </w:style>
  <w:style w:type="numbering" w:customStyle="1" w:styleId="BijlagenummeringOpenbaarMinisterie">
    <w:name w:val="Bijlagenummering Openbaar Ministerie"/>
    <w:uiPriority w:val="99"/>
    <w:semiHidden/>
    <w:rsid w:val="009E7E85"/>
    <w:pPr>
      <w:numPr>
        <w:numId w:val="8"/>
      </w:numPr>
    </w:pPr>
  </w:style>
  <w:style w:type="paragraph" w:customStyle="1" w:styleId="Bijlagekop1OpenbaarMinisterie">
    <w:name w:val="Bijlage kop 1 Openbaar Ministerie"/>
    <w:basedOn w:val="ZsysbasisOpenbaarMinisterie"/>
    <w:next w:val="BasistekstOpenbaarMinisterie"/>
    <w:semiHidden/>
    <w:qFormat/>
    <w:rsid w:val="009E7E85"/>
    <w:pPr>
      <w:keepNext/>
      <w:keepLines/>
      <w:numPr>
        <w:numId w:val="21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OpenbaarMinisterie">
    <w:name w:val="Bijlage kop 2 Openbaar Ministerie"/>
    <w:basedOn w:val="ZsysbasisOpenbaarMinisterie"/>
    <w:next w:val="BasistekstOpenbaarMinisterie"/>
    <w:semiHidden/>
    <w:qFormat/>
    <w:rsid w:val="009E7E85"/>
    <w:pPr>
      <w:keepNext/>
      <w:keepLines/>
      <w:numPr>
        <w:ilvl w:val="1"/>
        <w:numId w:val="21"/>
      </w:numPr>
      <w:outlineLvl w:val="1"/>
    </w:pPr>
    <w:rPr>
      <w:b/>
    </w:rPr>
  </w:style>
  <w:style w:type="paragraph" w:styleId="Onderwerpvanopmerking">
    <w:name w:val="annotation subject"/>
    <w:basedOn w:val="ZsysbasisOpenbaarMinisterie"/>
    <w:next w:val="BasistekstOpenbaarMinisterie"/>
    <w:link w:val="OnderwerpvanopmerkingChar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link w:val="Onderwerpvanopmerking"/>
    <w:rsid w:val="00E7078D"/>
    <w:rPr>
      <w:rFonts w:ascii="Verdana" w:hAnsi="Verdana" w:cs="Maiandra GD"/>
      <w:b/>
      <w:bCs/>
      <w:color w:val="000000"/>
      <w:sz w:val="18"/>
      <w:szCs w:val="18"/>
    </w:rPr>
  </w:style>
  <w:style w:type="character" w:customStyle="1" w:styleId="Plattetekst2Char">
    <w:name w:val="Platte tekst 2 Char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link w:val="Plattetekst"/>
    <w:semiHidden/>
    <w:rsid w:val="00E7078D"/>
    <w:rPr>
      <w:rFonts w:ascii="Verdana" w:hAnsi="Verdana" w:cs="Maiandra GD"/>
      <w:color w:val="000000"/>
      <w:sz w:val="18"/>
      <w:szCs w:val="18"/>
    </w:rPr>
  </w:style>
  <w:style w:type="character" w:customStyle="1" w:styleId="Platteteksteersteinspringing2Char">
    <w:name w:val="Platte tekst eerste inspringing 2 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OpenbaarMinisterie"/>
    <w:next w:val="BasistekstOpenbaarMinisterie"/>
    <w:link w:val="Plattetekstinspringen2Char"/>
    <w:semiHidden/>
    <w:rsid w:val="00E7078D"/>
    <w:pPr>
      <w:ind w:left="284"/>
    </w:pPr>
  </w:style>
  <w:style w:type="character" w:customStyle="1" w:styleId="Plattetekstinspringen2Char">
    <w:name w:val="Platte tekst inspringen 2 Char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OpenbaarMinisterie"/>
    <w:next w:val="BasistekstOpenbaarMinisterie"/>
    <w:link w:val="Plattetekstinspringen3Char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basedOn w:val="Standaard"/>
    <w:next w:val="Standaard"/>
    <w:semiHidden/>
    <w:rsid w:val="00DD2A9E"/>
  </w:style>
  <w:style w:type="table" w:customStyle="1" w:styleId="TabelzonderopmaakOpenbaarMinisterie">
    <w:name w:val="Tabel zonder opmaak Openbaar Ministerie"/>
    <w:basedOn w:val="Standaardtabel"/>
    <w:uiPriority w:val="99"/>
    <w:qFormat/>
    <w:rsid w:val="00D16E87"/>
    <w:tblPr>
      <w:tblCellMar>
        <w:left w:w="0" w:type="dxa"/>
        <w:right w:w="0" w:type="dxa"/>
      </w:tblCellMar>
    </w:tblPr>
  </w:style>
  <w:style w:type="paragraph" w:customStyle="1" w:styleId="ZsysbasistocOpenbaarMinisterie">
    <w:name w:val="Zsysbasistoc Openbaar Ministerie"/>
    <w:basedOn w:val="ZsysbasisOpenbaarMinisterie"/>
    <w:next w:val="BasistekstOpenbaarMinisterie"/>
    <w:semiHidden/>
    <w:rsid w:val="00364B2C"/>
    <w:pPr>
      <w:ind w:left="709" w:right="567" w:hanging="709"/>
    </w:pPr>
  </w:style>
  <w:style w:type="numbering" w:customStyle="1" w:styleId="AgendapuntlijstOpenbaarMinisterie">
    <w:name w:val="Agendapunt (lijst) Openbaar Ministerie"/>
    <w:uiPriority w:val="99"/>
    <w:semiHidden/>
    <w:rsid w:val="001C6232"/>
    <w:pPr>
      <w:numPr>
        <w:numId w:val="19"/>
      </w:numPr>
    </w:pPr>
  </w:style>
  <w:style w:type="paragraph" w:customStyle="1" w:styleId="AgendapuntOpenbaarMinisterie">
    <w:name w:val="Agendapunt Openbaar Ministerie"/>
    <w:basedOn w:val="ZsysbasisOpenbaarMinisterie"/>
    <w:semiHidden/>
    <w:rsid w:val="001C6232"/>
    <w:pPr>
      <w:numPr>
        <w:numId w:val="20"/>
      </w:numPr>
    </w:pPr>
  </w:style>
  <w:style w:type="paragraph" w:customStyle="1" w:styleId="ZsysbasistabeltekstOpenbaarMinisterie">
    <w:name w:val="Zsysbasistabeltekst Openbaar Ministerie"/>
    <w:basedOn w:val="ZsysbasisOpenbaarMinisterie"/>
    <w:next w:val="TabeltekstOpenbaarMinisterie"/>
    <w:semiHidden/>
    <w:rsid w:val="00312D26"/>
  </w:style>
  <w:style w:type="paragraph" w:customStyle="1" w:styleId="TabeltekstOpenbaarMinisterie">
    <w:name w:val="Tabeltekst Openbaar Ministerie"/>
    <w:basedOn w:val="ZsysbasistabeltekstOpenbaarMinisterie"/>
    <w:semiHidden/>
    <w:rsid w:val="00312D26"/>
  </w:style>
  <w:style w:type="paragraph" w:customStyle="1" w:styleId="TabelkopjeOpenbaarMinisterie">
    <w:name w:val="Tabelkopje Openbaar Ministerie"/>
    <w:basedOn w:val="ZsysbasistabeltekstOpenbaarMinisterie"/>
    <w:next w:val="TabeltekstOpenbaarMinisterie"/>
    <w:semiHidden/>
    <w:rsid w:val="00312D26"/>
  </w:style>
  <w:style w:type="paragraph" w:customStyle="1" w:styleId="DocumentnaamOpenbaarMinisterie">
    <w:name w:val="Documentnaam Openbaar Ministerie"/>
    <w:basedOn w:val="ZsysbasisOpenbaarMinisterie"/>
    <w:next w:val="BasistekstOpenbaarMinisterie"/>
    <w:semiHidden/>
    <w:rsid w:val="00C34E4D"/>
    <w:rPr>
      <w:b/>
      <w:sz w:val="20"/>
    </w:rPr>
  </w:style>
  <w:style w:type="paragraph" w:customStyle="1" w:styleId="RetouradresOpenbaarMinisterie">
    <w:name w:val="Retouradres Openbaar Ministerie"/>
    <w:basedOn w:val="ZsysbasisdocumentgegevensOpenbaarMinisterie"/>
    <w:semiHidden/>
    <w:rsid w:val="002E7190"/>
    <w:rPr>
      <w:rFonts w:ascii="Arial Narrow" w:hAnsi="Arial Narrow"/>
      <w:sz w:val="17"/>
    </w:rPr>
  </w:style>
  <w:style w:type="paragraph" w:customStyle="1" w:styleId="TussenkopjeOpenbaarMinisterie">
    <w:name w:val="Tussenkopje Openbaar Ministerie"/>
    <w:basedOn w:val="ZsysbasisOpenbaarMinisterie"/>
    <w:next w:val="BasistekstOpenbaarMinisterie"/>
    <w:semiHidden/>
    <w:rsid w:val="00183BD1"/>
    <w:pPr>
      <w:keepNext/>
      <w:keepLines/>
      <w:spacing w:before="280"/>
    </w:pPr>
    <w:rPr>
      <w:b/>
    </w:rPr>
  </w:style>
  <w:style w:type="character" w:customStyle="1" w:styleId="Hashtag1">
    <w:name w:val="Hashtag1"/>
    <w:uiPriority w:val="99"/>
    <w:semiHidden/>
    <w:unhideWhenUsed/>
    <w:rsid w:val="00240001"/>
    <w:rPr>
      <w:color w:val="2B579A"/>
      <w:shd w:val="clear" w:color="auto" w:fill="E6E6E6"/>
    </w:rPr>
  </w:style>
  <w:style w:type="character" w:customStyle="1" w:styleId="Slimmehyperlink1">
    <w:name w:val="Slimme hyperlink1"/>
    <w:uiPriority w:val="99"/>
    <w:semiHidden/>
    <w:unhideWhenUsed/>
    <w:rsid w:val="00240001"/>
    <w:rPr>
      <w:u w:val="dotted"/>
    </w:rPr>
  </w:style>
  <w:style w:type="character" w:customStyle="1" w:styleId="Vermelding1">
    <w:name w:val="Vermelding1"/>
    <w:uiPriority w:val="99"/>
    <w:semiHidden/>
    <w:unhideWhenUsed/>
    <w:rsid w:val="00240001"/>
    <w:rPr>
      <w:color w:val="2B579A"/>
      <w:shd w:val="clear" w:color="auto" w:fill="E6E6E6"/>
    </w:rPr>
  </w:style>
  <w:style w:type="table" w:styleId="Rastertabel4-Accent5">
    <w:name w:val="Grid Table 4 Accent 5"/>
    <w:basedOn w:val="Standaardtabel"/>
    <w:uiPriority w:val="49"/>
    <w:rsid w:val="00A46F93"/>
    <w:tblPr>
      <w:tblStyleRowBandSize w:val="1"/>
      <w:tblStyleColBandSize w:val="1"/>
      <w:tblBorders>
        <w:top w:val="single" w:sz="4" w:space="0" w:color="C1C1C1" w:themeColor="accent5" w:themeTint="99"/>
        <w:left w:val="single" w:sz="4" w:space="0" w:color="C1C1C1" w:themeColor="accent5" w:themeTint="99"/>
        <w:bottom w:val="single" w:sz="4" w:space="0" w:color="C1C1C1" w:themeColor="accent5" w:themeTint="99"/>
        <w:right w:val="single" w:sz="4" w:space="0" w:color="C1C1C1" w:themeColor="accent5" w:themeTint="99"/>
        <w:insideH w:val="single" w:sz="4" w:space="0" w:color="C1C1C1" w:themeColor="accent5" w:themeTint="99"/>
        <w:insideV w:val="single" w:sz="4" w:space="0" w:color="C1C1C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99999" w:themeColor="accent5"/>
          <w:left w:val="single" w:sz="4" w:space="0" w:color="999999" w:themeColor="accent5"/>
          <w:bottom w:val="single" w:sz="4" w:space="0" w:color="999999" w:themeColor="accent5"/>
          <w:right w:val="single" w:sz="4" w:space="0" w:color="999999" w:themeColor="accent5"/>
          <w:insideH w:val="nil"/>
          <w:insideV w:val="nil"/>
        </w:tcBorders>
        <w:shd w:val="clear" w:color="auto" w:fill="999999" w:themeFill="accent5"/>
      </w:tcPr>
    </w:tblStylePr>
    <w:tblStylePr w:type="lastRow">
      <w:rPr>
        <w:b/>
        <w:bCs/>
      </w:rPr>
      <w:tblPr/>
      <w:tcPr>
        <w:tcBorders>
          <w:top w:val="double" w:sz="4" w:space="0" w:color="999999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5" w:themeFillTint="33"/>
      </w:tcPr>
    </w:tblStylePr>
    <w:tblStylePr w:type="band1Horz">
      <w:tblPr/>
      <w:tcPr>
        <w:shd w:val="clear" w:color="auto" w:fill="EAEAEA" w:themeFill="accent5" w:themeFillTint="33"/>
      </w:tcPr>
    </w:tblStylePr>
  </w:style>
  <w:style w:type="table" w:styleId="Rastertabel4-Accent3">
    <w:name w:val="Grid Table 4 Accent 3"/>
    <w:basedOn w:val="Standaardtabel"/>
    <w:uiPriority w:val="49"/>
    <w:rsid w:val="00A46F93"/>
    <w:tblPr>
      <w:tblStyleRowBandSize w:val="1"/>
      <w:tblStyleColBandSize w:val="1"/>
      <w:tblBorders>
        <w:top w:val="single" w:sz="4" w:space="0" w:color="BCE3F7" w:themeColor="accent3" w:themeTint="99"/>
        <w:left w:val="single" w:sz="4" w:space="0" w:color="BCE3F7" w:themeColor="accent3" w:themeTint="99"/>
        <w:bottom w:val="single" w:sz="4" w:space="0" w:color="BCE3F7" w:themeColor="accent3" w:themeTint="99"/>
        <w:right w:val="single" w:sz="4" w:space="0" w:color="BCE3F7" w:themeColor="accent3" w:themeTint="99"/>
        <w:insideH w:val="single" w:sz="4" w:space="0" w:color="BCE3F7" w:themeColor="accent3" w:themeTint="99"/>
        <w:insideV w:val="single" w:sz="4" w:space="0" w:color="BCE3F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D2F3" w:themeColor="accent3"/>
          <w:left w:val="single" w:sz="4" w:space="0" w:color="91D2F3" w:themeColor="accent3"/>
          <w:bottom w:val="single" w:sz="4" w:space="0" w:color="91D2F3" w:themeColor="accent3"/>
          <w:right w:val="single" w:sz="4" w:space="0" w:color="91D2F3" w:themeColor="accent3"/>
          <w:insideH w:val="nil"/>
          <w:insideV w:val="nil"/>
        </w:tcBorders>
        <w:shd w:val="clear" w:color="auto" w:fill="91D2F3" w:themeFill="accent3"/>
      </w:tcPr>
    </w:tblStylePr>
    <w:tblStylePr w:type="lastRow">
      <w:rPr>
        <w:b/>
        <w:bCs/>
      </w:rPr>
      <w:tblPr/>
      <w:tcPr>
        <w:tcBorders>
          <w:top w:val="double" w:sz="4" w:space="0" w:color="91D2F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5FC" w:themeFill="accent3" w:themeFillTint="33"/>
      </w:tcPr>
    </w:tblStylePr>
    <w:tblStylePr w:type="band1Horz">
      <w:tblPr/>
      <w:tcPr>
        <w:shd w:val="clear" w:color="auto" w:fill="E8F5FC" w:themeFill="accent3" w:themeFillTint="33"/>
      </w:tcPr>
    </w:tblStylePr>
  </w:style>
  <w:style w:type="table" w:styleId="Rastertabel1licht-Accent3">
    <w:name w:val="Grid Table 1 Light Accent 3"/>
    <w:basedOn w:val="Standaardtabel"/>
    <w:uiPriority w:val="46"/>
    <w:rsid w:val="00FC6CD9"/>
    <w:tblPr>
      <w:tblStyleRowBandSize w:val="1"/>
      <w:tblStyleColBandSize w:val="1"/>
      <w:tblBorders>
        <w:top w:val="single" w:sz="4" w:space="0" w:color="D2ECFA" w:themeColor="accent3" w:themeTint="66"/>
        <w:left w:val="single" w:sz="4" w:space="0" w:color="D2ECFA" w:themeColor="accent3" w:themeTint="66"/>
        <w:bottom w:val="single" w:sz="4" w:space="0" w:color="D2ECFA" w:themeColor="accent3" w:themeTint="66"/>
        <w:right w:val="single" w:sz="4" w:space="0" w:color="D2ECFA" w:themeColor="accent3" w:themeTint="66"/>
        <w:insideH w:val="single" w:sz="4" w:space="0" w:color="D2ECFA" w:themeColor="accent3" w:themeTint="66"/>
        <w:insideV w:val="single" w:sz="4" w:space="0" w:color="D2ECFA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CE3F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CE3F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1licht">
    <w:name w:val="Grid Table 1 Light"/>
    <w:basedOn w:val="Standaardtabel"/>
    <w:uiPriority w:val="46"/>
    <w:rsid w:val="0011305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Onopgemaaktetabel1">
    <w:name w:val="Plain Table 1"/>
    <w:basedOn w:val="Standaardtabel"/>
    <w:uiPriority w:val="41"/>
    <w:rsid w:val="00D77A0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VoettekstChar">
    <w:name w:val="Voettekst Char"/>
    <w:link w:val="Voettekst"/>
    <w:rsid w:val="00A11A93"/>
    <w:rPr>
      <w:rFonts w:ascii="Verdana" w:hAnsi="Verdana" w:cs="Maiandra GD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ema OM MS Word">
  <a:themeElements>
    <a:clrScheme name="Kleuren Openbaar Ministerie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001935"/>
      </a:accent1>
      <a:accent2>
        <a:srgbClr val="ED6A00"/>
      </a:accent2>
      <a:accent3>
        <a:srgbClr val="91D2F3"/>
      </a:accent3>
      <a:accent4>
        <a:srgbClr val="44165D"/>
      </a:accent4>
      <a:accent5>
        <a:srgbClr val="999999"/>
      </a:accent5>
      <a:accent6>
        <a:srgbClr val="882CBA"/>
      </a:accent6>
      <a:hlink>
        <a:srgbClr val="000000"/>
      </a:hlink>
      <a:folHlink>
        <a:srgbClr val="000000"/>
      </a:folHlink>
    </a:clrScheme>
    <a:fontScheme name="Lettertypen Openbaar Ministerie">
      <a:majorFont>
        <a:latin typeface="Verdan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donker blauw">
      <a:srgbClr val="001935"/>
    </a:custClr>
    <a:custClr name="oranje">
      <a:srgbClr val="ED6A00"/>
    </a:custClr>
    <a:custClr name="licht blauw">
      <a:srgbClr val="91D2F3"/>
    </a:custClr>
    <a:custClr name="paars">
      <a:srgbClr val="44165D"/>
    </a:custClr>
    <a:custClr name="grijs">
      <a:srgbClr val="999999"/>
    </a:custClr>
    <a:custClr name="licht paars">
      <a:srgbClr val="882CBA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ju xmlns="http://www.joulesunlimited.com/ccmappings">
  <Datum/>
  <OnsKenmerk/>
  <DynamischVeld>Ons kenmerk</DynamischVeld>
  <Onderwerp/>
  <DocumentNaam/>
</j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FDC75-5212-4455-8212-55634BAB94B9}">
  <ds:schemaRefs>
    <ds:schemaRef ds:uri="http://www.joulesunlimited.com/ccmappings"/>
  </ds:schemaRefs>
</ds:datastoreItem>
</file>

<file path=customXml/itemProps2.xml><?xml version="1.0" encoding="utf-8"?>
<ds:datastoreItem xmlns:ds="http://schemas.openxmlformats.org/officeDocument/2006/customXml" ds:itemID="{18E01149-BB51-49BD-853E-09B5FB1E4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1299</Characters>
  <Application>Microsoft Office Word</Application>
  <DocSecurity>0</DocSecurity>
  <Lines>10</Lines>
  <Paragraphs>3</Paragraphs>
  <ScaleCrop>false</ScaleCrop>
  <Manager/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2026-02-28T15:14:00Z</dcterms:created>
  <dcterms:modified xsi:type="dcterms:W3CDTF">2026-03-03T07:12:00Z</dcterms:modified>
  <cp:category/>
</cp:coreProperties>
</file>